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848205" name="edf943b0-bc7b-11ef-9936-15a32e724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601077" name="edf943b0-bc7b-11ef-9936-15a32e72422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779064" name="f81f39d0-bc7b-11ef-a2f8-9fc418d9d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448096" name="f81f39d0-bc7b-11ef-a2f8-9fc418d9d3d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580130" name="b45dbf30-ed1a-11ef-98d1-531fe3a311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444988" name="b45dbf30-ed1a-11ef-98d1-531fe3a311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5075039" name="b90af390-ed1a-11ef-a1bf-cdd506b928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080421" name="b90af390-ed1a-11ef-a1bf-cdd506b9286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502498" name="e01fae80-ed1a-11ef-9832-dd4f232d3e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1242918" name="e01fae80-ed1a-11ef-9832-dd4f232d3e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8696338" name="e428b3a0-ed1a-11ef-b070-4fa59a3714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478172" name="e428b3a0-ed1a-11ef-b070-4fa59a37145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522541" name="f2d9fe40-ed1a-11ef-9b9b-0d69f722d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92071" name="f2d9fe40-ed1a-11ef-9b9b-0d69f722d1b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741650" name="fd44c590-ed1a-11ef-a74c-318e65611b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630235" name="fd44c590-ed1a-11ef-a74c-318e65611b8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109731" name="0d8e8a80-ed1b-11ef-9586-13857235d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597742" name="0d8e8a80-ed1b-11ef-9586-13857235dc5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5036308" name="15862ef0-ed1b-11ef-a6fc-e3f25e908a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7359812" name="15862ef0-ed1b-11ef-a6fc-e3f25e908af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667224" name="2b70fe20-ed1b-11ef-8455-ffe418d9c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227373" name="2b70fe20-ed1b-11ef-8455-ffe418d9c81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1700037" name="31baf290-ed1b-11ef-b182-53f31689d9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432223" name="31baf290-ed1b-11ef-b182-53f31689d9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949668" name="59d69630-ed1b-11ef-b505-a31897aa4f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351432" name="59d69630-ed1b-11ef-b505-a31897aa4fb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061550" name="a97b8880-ed1b-11ef-9f2d-bbee1be0de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656018" name="a97b8880-ed1b-11ef-9f2d-bbee1be0dea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9133334" name="b682cca0-ed1b-11ef-b4f8-651fdceab5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394457" name="b682cca0-ed1b-11ef-b4f8-651fdceab56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949747" name="ba8cbc20-ed1b-11ef-ad4e-5f2c189c0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934847" name="ba8cbc20-ed1b-11ef-ad4e-5f2c189c05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655112" name="ca425760-ed1b-11ef-bfe6-4356ebe4f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221790" name="ca425760-ed1b-11ef-bfe6-4356ebe4f6e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531766" name="ce8de3c0-ed1b-11ef-bb5a-5b6fd9f33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835770" name="ce8de3c0-ed1b-11ef-bb5a-5b6fd9f33d4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929165" name="d5d5c030-ed1b-11ef-a9ec-c50a2799d7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560320" name="d5d5c030-ed1b-11ef-a9ec-c50a2799d78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060313" name="dc58c600-ed1b-11ef-9134-d52f28b58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283174" name="dc58c600-ed1b-11ef-9134-d52f28b58df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646599" name="147e1850-ed1c-11ef-adac-ed02868f6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074113" name="147e1850-ed1c-11ef-adac-ed02868f681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382944" name="1d663740-ed1c-11ef-8c6e-a1f2914df5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327979" name="1d663740-ed1c-11ef-8c6e-a1f2914df56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8750870" name="342c2430-ed1c-11ef-9909-abdb28226c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914881" name="342c2430-ed1c-11ef-9909-abdb28226cb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169524" name="39e634b0-ed1c-11ef-9b58-0db82165a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758805" name="39e634b0-ed1c-11ef-9b58-0db82165abc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009643" name="66eefbe0-ed1c-11ef-a88f-69e784738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4103852" name="66eefbe0-ed1c-11ef-a88f-69e7847388a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121859" name="6b350a00-ed1c-11ef-8978-5932cca79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174476" name="6b350a00-ed1c-11ef-8978-5932cca796b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736634" name="26905650-ed1e-11ef-90b3-65caecbafa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338819" name="26905650-ed1e-11ef-90b3-65caecbafad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00997" name="2f1398f0-ed1e-11ef-8542-91a4648366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914796" name="2f1398f0-ed1e-11ef-8542-91a46483661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6766094" name="45743460-ed1e-11ef-bd86-49a270c6b8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932934" name="45743460-ed1e-11ef-bd86-49a270c6b81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5739354" name="49cdca80-ed1e-11ef-9141-29183fe1b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935297" name="49cdca80-ed1e-11ef-9141-29183fe1b78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8313270" name="5b9507b0-ed1e-11ef-8a79-ab61feb83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563259" name="5b9507b0-ed1e-11ef-8a79-ab61feb838d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821839" name="5fc9b0b0-ed1e-11ef-91b3-3d7a5ff6e4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531744" name="5fc9b0b0-ed1e-11ef-91b3-3d7a5ff6e46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28285" name="6b8c18c0-ed1e-11ef-86f7-e1efeebb2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424798" name="6b8c18c0-ed1e-11ef-86f7-e1efeebb291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6530752" name="73dc8b90-ed1e-11ef-979d-6d4901af5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8343588" name="73dc8b90-ed1e-11ef-979d-6d4901af534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0442743" name="92802c50-ed1e-11ef-b571-e93735cafd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579173" name="92802c50-ed1e-11ef-b571-e93735cafdc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138583" name="998d49b0-ed1e-11ef-ba9b-c51b73484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61668" name="998d49b0-ed1e-11ef-ba9b-c51b73484cf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723416" name="57649280-ed20-11ef-a99b-77fffabdc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677423" name="57649280-ed20-11ef-a99b-77fffabdc30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285874" name="5d495c80-ed20-11ef-9913-df8ace455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814478" name="5d495c80-ed20-11ef-9913-df8ace455f2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625055" name="9697ec90-ed20-11ef-8786-f7d4e8e2f9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310024" name="9697ec90-ed20-11ef-8786-f7d4e8e2f99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631075" name="9a6a2a40-ed20-11ef-9854-a911e4a697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21026" name="9a6a2a40-ed20-11ef-9854-a911e4a6978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070095" name="c68b5090-ed20-11ef-9383-2fac3ee412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370203" name="c68b5090-ed20-11ef-9383-2fac3ee412c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731665" name="d097cb40-ed20-11ef-a6cd-6d91c4e75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139277" name="d097cb40-ed20-11ef-a6cd-6d91c4e7595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219774" name="e4871890-ed20-11ef-8994-07b3985705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475061" name="e4871890-ed20-11ef-8994-07b39857057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096763" name="ebc1fcb0-ed20-11ef-90df-2f1f820be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730849" name="ebc1fcb0-ed20-11ef-90df-2f1f820bef2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UG/ 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Eternitkanal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657061" name="4253b320-ed21-11ef-b1fc-cb26c273b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615794" name="4253b320-ed21-11ef-b1fc-cb26c273bb1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595037" name="49627e30-ed21-11ef-ab5c-5bca0f5b36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646765" name="49627e30-ed21-11ef-ab5c-5bca0f5b36f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UG/ EG / OG / 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9130264" name="56d877c0-ed23-11ef-ba19-af87ef38ee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18406" name="56d877c0-ed23-11ef-ba19-af87ef38ee2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6930091" name="5a329f40-ed23-11ef-b4f6-ef08dfc78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392254" name="5a329f40-ed23-11ef-b4f6-ef08dfc782e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UG/ EG / OG / DG </w:t>
            </w:r>
          </w:p>
          <w:p>
            <w:pPr>
              <w:spacing w:before="0" w:after="0"/>
            </w:pPr>
            <w:r>
              <w:t>Anschlagkitt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998225" name="6a79a510-ed23-11ef-bdcd-834ba4a2d4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335210" name="6a79a510-ed23-11ef-bdcd-834ba4a2d42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902842" name="6eba8310-ed23-11ef-a1f0-6500e71ab9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174258" name="6eba8310-ed23-11ef-a1f0-6500e71ab9e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UG/ EG / OG / DG 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488677" name="886df300-ed23-11ef-8fa1-61d4c64e5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827232" name="886df300-ed23-11ef-8fa1-61d4c64e511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399678" name="8bbe7d90-ed23-11ef-a2fc-1935c57be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220308" name="8bbe7d90-ed23-11ef-a2fc-1935c57be9cc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Spirmattestrasse 3, 8962 Bergdietikon</w:t>
          </w:r>
        </w:p>
        <w:p>
          <w:pPr>
            <w:spacing w:before="0" w:after="0"/>
          </w:pPr>
          <w:r>
            <w:t>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