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Gartenstrasse 33, 8154 Oberglatt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3854147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61988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