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7603299" name="01a032ad-5d4a-7303-b418-447a1f533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205174" name="01a032ad-5d4a-7303-b418-447a1f5333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333680" name="01a032ad-de0e-75e6-b85f-53f360c74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094661" name="01a032ad-de0e-75e6-b85f-53f360c74d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1934100" name="01a032ae-7e19-7556-95b7-8781ce6d4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233067" name="01a032ae-7e19-7556-95b7-8781ce6d41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863696" name="01a032ae-d518-7eb3-9657-67aa5f8a2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09755" name="01a032ae-d518-7eb3-9657-67aa5f8a22e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599637" name="01a032af-811e-7af2-8455-01a3a7791e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124411" name="01a032af-811e-7af2-8455-01a3a7791e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702658" name="01a032af-bc23-7bb3-be1e-1037b4dc7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974576" name="01a032af-bc23-7bb3-be1e-1037b4dc7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7248850" name="01a032b4-35ff-79b9-97e0-c40a018ca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169450" name="01a032b4-35ff-79b9-97e0-c40a018ca50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9255454" name="01a032b4-54d7-7721-b02d-a76b077e23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317749" name="01a032b4-54d7-7721-b02d-a76b077e23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3722792" name="01a032b6-0476-776d-b263-0e4d580a19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523321" name="01a032b6-0476-776d-b263-0e4d580a19c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974264" name="01a032b6-373c-73c5-8cfd-0f1d890b21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390562" name="01a032b6-373c-73c5-8cfd-0f1d890b21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1062344" name="01a032b7-31b6-75d8-a2a3-6d7b545de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964961" name="01a032b7-31b6-75d8-a2a3-6d7b545de01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1818067" name="01a032b7-8b1c-7fa2-9ff7-cf0ca8eee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3391" name="01a032b7-8b1c-7fa2-9ff7-cf0ca8eee2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9555828" name="01a032b8-4a0a-71b4-bda2-bf21ff32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597100" name="01a032b8-4a0a-71b4-bda2-bf21ff3246e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134451" name="01a032b8-7ec6-75da-af33-f2e6553f0a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509647" name="01a032b8-7ec6-75da-af33-f2e6553f0ae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1847015" name="01a032b9-e5f8-78fe-a0b9-ec5e332ac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227185" name="01a032b9-e5f8-78fe-a0b9-ec5e332ac80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749072" name="01a032ba-327f-76a4-87f5-8617c615c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39577" name="01a032ba-327f-76a4-87f5-8617c615c6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8807186" name="01a032bc-0d9b-7531-a457-b2261a0ba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905770" name="01a032bc-0d9b-7531-a457-b2261a0ba5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379046" name="01a032bc-366a-7436-a012-8f3d5d702c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935444" name="01a032bc-366a-7436-a012-8f3d5d702cb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2323840" name="01a032bc-bb56-7f2b-9eb7-7cc7cfea81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503219" name="01a032bc-bb56-7f2b-9eb7-7cc7cfea81d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7376809" name="01a032be-5c5b-736d-bd00-7a7181af8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380526" name="01a032be-5c5b-736d-bd00-7a7181af8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2673882" name="01a032bd-77a6-7ad2-8e67-e073ca671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382178" name="01a032bd-77a6-7ad2-8e67-e073ca671a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238102" name="01a032be-9cc3-7bec-a800-c77559f540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635769" name="01a032be-9cc3-7bec-a800-c77559f540c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1064327" name="01a032bf-cf93-7c2d-8b7c-3725bf20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250301" name="01a032bf-cf93-7c2d-8b7c-3725bf2002f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912357" name="01a032bf-f8ad-7ae6-b27b-d4f43b80d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166770" name="01a032bf-f8ad-7ae6-b27b-d4f43b80da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8216299" name="01a032c0-e7a8-7c7b-a4ab-aacac69bf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339420" name="01a032c0-e7a8-7c7b-a4ab-aacac69bf08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3755" name="01a032c1-2a26-79a3-abc8-a107e84a7b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890352" name="01a032c1-2a26-79a3-abc8-a107e84a7b9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8681297" name="01a032c1-e0a1-70ec-bbd8-ad48547f8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88252" name="01a032c1-e0a1-70ec-bbd8-ad48547f8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96380" name="01a032c2-03d6-773b-95d4-3d49f84a5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802598" name="01a032c2-03d6-773b-95d4-3d49f84a5c7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33, 8154 Oberglatt</w:t>
          </w:r>
        </w:p>
        <w:p>
          <w:pPr>
            <w:spacing w:before="0" w:after="0"/>
          </w:pPr>
          <w:r>
            <w:t>DN 1153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