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Gartenstrasse 33, 8154 Oberglatt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1153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93625028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33956247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