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Gartenstrasse 33, 8154 Oberglatt</w:t>
          </w:r>
        </w:p>
        <w:p>
          <w:pPr>
            <w:spacing w:before="0" w:after="0"/>
          </w:pPr>
          <w:r>
            <w:t>DN 1153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