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Dusche/WC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74139364" name="01a032ad-5d4a-7303-b418-447a1f5333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4706338" name="01a032ad-5d4a-7303-b418-447a1f5333f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5126880" name="01a032ad-de0e-75e6-b85f-53f360c74d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8561691" name="01a032ad-de0e-75e6-b85f-53f360c74dbc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Dusche/WC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88929260" name="01a032ae-7e19-7556-95b7-8781ce6d41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3934765" name="01a032ae-7e19-7556-95b7-8781ce6d419c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72956164" name="01a032ae-d518-7eb3-9657-67aa5f8a22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5270814" name="01a032ae-d518-7eb3-9657-67aa5f8a22e6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Dusche/WC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29657001" name="01a032af-811e-7af2-8455-01a3a7791e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476891" name="01a032af-811e-7af2-8455-01a3a7791e6b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7322031" name="01a032af-bc23-7bb3-be1e-1037b4dc71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0476008" name="01a032af-bc23-7bb3-be1e-1037b4dc710f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UG-DG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02867840" name="01a032b4-35ff-79b9-97e0-c40a018ca5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5272121" name="01a032b4-35ff-79b9-97e0-c40a018ca50a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6777761" name="01a032b4-54d7-7721-b02d-a76b077e23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5869556" name="01a032b4-54d7-7721-b02d-a76b077e235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Gang/ Wohnzimmer/ Esszimmer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75217967" name="01a032b6-0476-776d-b263-0e4d580a19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9112197" name="01a032b6-0476-776d-b263-0e4d580a19c8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1168618" name="01a032b6-373c-73c5-8cfd-0f1d890b21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186622" name="01a032b6-373c-73c5-8cfd-0f1d890b21d1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06213183" name="01a032b7-31b6-75d8-a2a3-6d7b545de0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6306873" name="01a032b7-31b6-75d8-a2a3-6d7b545de017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21519144" name="01a032b7-8b1c-7fa2-9ff7-cf0ca8eee2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0279266" name="01a032b7-8b1c-7fa2-9ff7-cf0ca8eee26b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Gang/ Wohnzimmer/ Esszimmer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1795350" name="01a032b8-4a0a-71b4-bda2-bf21ff3246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9315959" name="01a032b8-4a0a-71b4-bda2-bf21ff3246e8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1328238" name="01a032b8-7ec6-75da-af33-f2e6553f0a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2347346" name="01a032b8-7ec6-75da-af33-f2e6553f0ae5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Gang/ Wohnzimmer/ Esszimmer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5770153" name="01a032b9-e5f8-78fe-a0b9-ec5e332ac8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505426" name="01a032b9-e5f8-78fe-a0b9-ec5e332ac807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2479553" name="01a032ba-327f-76a4-87f5-8617c615c6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0699316" name="01a032ba-327f-76a4-87f5-8617c615c61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92515790" name="01a032bc-0d9b-7531-a457-b2261a0ba5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2743158" name="01a032bc-0d9b-7531-a457-b2261a0ba5e5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5729852" name="01a032bc-366a-7436-a012-8f3d5d702c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2154198" name="01a032bc-366a-7436-a012-8f3d5d702cbc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4717871" name="01a032bc-bb56-7f2b-9eb7-7cc7cfea81d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9680310" name="01a032bc-bb56-7f2b-9eb7-7cc7cfea81da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27498963" name="01a032be-5c5b-736d-bd00-7a7181af82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7633743" name="01a032be-5c5b-736d-bd00-7a7181af822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76383195" name="01a032bd-77a6-7ad2-8e67-e073ca671a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571056" name="01a032bd-77a6-7ad2-8e67-e073ca671a51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5492404" name="01a032be-9cc3-7bec-a800-c77559f540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1655219" name="01a032be-9cc3-7bec-a800-c77559f540ce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Treppenhaus/Gang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01080182" name="01a032bf-cf93-7c2d-8b7c-3725bf2002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2799327" name="01a032bf-cf93-7c2d-8b7c-3725bf2002f7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9315657" name="01a032bf-f8ad-7ae6-b27b-d4f43b80da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1922674" name="01a032bf-f8ad-7ae6-b27b-d4f43b80dad7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OG-DG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36902673" name="01a032c0-e7a8-7c7b-a4ab-aacac69bf0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6636989" name="01a032c0-e7a8-7c7b-a4ab-aacac69bf08d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23571802" name="01a032c1-2a26-79a3-abc8-a107e84a7b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2957773" name="01a032c1-2a26-79a3-abc8-a107e84a7b9a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Dachgeschoss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77495700" name="01a032c1-e0a1-70ec-bbd8-ad48547f8f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5108307" name="01a032c1-e0a1-70ec-bbd8-ad48547f8fec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6858064" name="01a032c2-03d6-773b-95d4-3d49f84a5c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0256374" name="01a032c2-03d6-773b-95d4-3d49f84a5c77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Gartenstrasse 33, 8154 Oberglatt</w:t>
          </w:r>
        </w:p>
        <w:p>
          <w:pPr>
            <w:spacing w:before="0" w:after="0"/>
          </w:pPr>
          <w:r>
            <w:t>DN 1153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footer.xml" Type="http://schemas.openxmlformats.org/officeDocument/2006/relationships/footer" Id="rId3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