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Eisenbahnstrasse 27, 8800 Thalwil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1165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4899509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0442445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