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Dusche/ WC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38475149" name="01a03336-1698-72d0-bf26-2e261df418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2395180" name="01a03336-1698-72d0-bf26-2e261df4183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12802358" name="01a03336-54c5-7285-a905-78aa615760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4240938" name="01a03336-54c5-7285-a905-78aa6157608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Dusche/ WC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72403222" name="01a03337-2a10-74ca-a328-9382951365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2739727" name="01a03337-2a10-74ca-a328-93829513657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8801724" name="01a03337-91a1-7b75-8384-a5dbf5408ec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5861624" name="01a03337-91a1-7b75-8384-a5dbf5408ec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Dusche/ WC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Gipsplatte/ Grund &amp; Deckputz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01136949" name="01a03338-7bbe-72e3-aa3f-aac9d4940f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8405930" name="01a03338-7bbe-72e3-aa3f-aac9d4940f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7738119" name="01a03338-c2d1-7e22-b97b-7c9c5ee4fd9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4811363" name="01a03338-c2d1-7e22-b97b-7c9c5ee4fd9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55221595" name="01a0333a-3142-7211-8886-97a9ddff48b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1647882" name="01a0333a-3142-7211-8886-97a9ddff48b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0001973" name="01a0333a-7f03-7690-bc03-76312d0775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1966705" name="01a0333a-7f03-7690-bc03-76312d0775d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68476068" name="01a0333b-0226-754b-85f5-35a3c002fc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4941349" name="01a0333b-0226-754b-85f5-35a3c002fc9f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86049035" name="01a0333b-439d-763d-811a-82c31348b9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8344897" name="01a0333b-439d-763d-811a-82c31348b91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Gipsplatte/ Grund &amp; Deckputz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28710814" name="01a0333c-08e2-732b-b8d5-63a5fd6fc6f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6680811" name="01a0333c-08e2-732b-b8d5-63a5fd6fc6fc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79239694" name="01a0333c-3fa9-7d4f-8a8a-eaec779d1e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0727868" name="01a0333c-3fa9-7d4f-8a8a-eaec779d1e9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Wohnzimmer/ Küche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435828521" name="01a0333c-eb2a-7f69-9421-068a7e48e3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0179461" name="01a0333c-eb2a-7f69-9421-068a7e48e3a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2679856" name="01a0333d-0ca2-71ab-b7d3-9890ade83c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3936090" name="01a0333d-0ca2-71ab-b7d3-9890ade83c2b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Wohnzimmer/ Küche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Grundputz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45844854" name="01a0333e-0e8b-743d-8a28-71b85cf71d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9575468" name="01a0333e-0e8b-743d-8a28-71b85cf71d49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6646055" name="01a0333e-4d5a-7199-b9d8-6c27890bab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0632078" name="01a0333e-4d5a-7199-b9d8-6c27890bab22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80319281" name="01a03341-5b8f-7369-9a05-142b83002a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3104041" name="01a03341-5b8f-7369-9a05-142b83002afe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6507354" name="01a03341-9113-7cd2-aa3a-0530d7ae450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81168" name="01a03341-9113-7cd2-aa3a-0530d7ae450b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Eisenbahnstrasse 27, 8800 Thalwil</w:t>
          </w:r>
        </w:p>
        <w:p>
          <w:pPr>
            <w:spacing w:before="0" w:after="0"/>
          </w:pPr>
          <w:r>
            <w:t>DN 1165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