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Hedwigstrasse 8, 8032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1157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75407366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3738496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