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2.OG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Linoleum mit Bituminösen 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89690433" name="01a0377a-890c-7aef-bbf4-5b36b30b322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7425792" name="01a0377a-890c-7aef-bbf4-5b36b30b322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12537433" name="01a0377a-f2f1-7b06-b555-70e8862f75f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8836169" name="01a0377a-f2f1-7b06-b555-70e8862f75f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Hedwigstrasse 8, 8032 Zürich</w:t>
          </w:r>
        </w:p>
        <w:p>
          <w:pPr>
            <w:spacing w:before="0" w:after="0"/>
          </w:pPr>
          <w:r>
            <w:t>DN 1157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