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Maienholz 10, Erlinsbach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749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08971237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823169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