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Maiensäss Parvig, 7027 Lüen Castiel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5607699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890590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