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und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2155671" name="01a0234c-9404-724d-b774-e00ba9dd84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666330" name="01a0234c-9404-724d-b774-e00ba9dd846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7460689" name="01a0234c-c5e3-72ac-8fe3-801fd0a37b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228856" name="01a0234c-c5e3-72ac-8fe3-801fd0a37bc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Wassertankraum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9212736" name="01a0234d-cb80-74b2-9448-fe74f8a6f3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688605" name="01a0234d-cb80-74b2-9448-fe74f8a6f36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8684224" name="01a0234d-f2ad-7eae-b851-494a5212dd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116472" name="01a0234d-f2ad-7eae-b851-494a5212dd5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023032" name="01a0234e-edbc-76d1-b9b6-51c5bfbdf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641139" name="01a0234e-edbc-76d1-b9b6-51c5bfbdf8e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6361123" name="01a0234f-0add-760a-9d69-8f7cb41764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372942" name="01a0234f-0add-760a-9d69-8f7cb41764b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5260676" name="01a02350-330e-76cf-8952-784234bd27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079832" name="01a02350-330e-76cf-8952-784234bd272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4754849" name="01a02350-cca3-7617-986e-940d22a8c4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592153" name="01a02350-cca3-7617-986e-940d22a8c4f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4784687" name="01a02351-b248-7c30-86fd-4ef838599b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616388" name="01a02351-b248-7c30-86fd-4ef838599b5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838679" name="01a02351-e165-7de2-90a7-16c3f5a51e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681602" name="01a02351-e165-7de2-90a7-16c3f5a51eb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9169202" name="01a02353-526c-7ae9-92d0-6b3768d942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11153" name="01a02353-526c-7ae9-92d0-6b3768d9424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7652572" name="01a02353-91c8-7ecf-82f4-ced84fb493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765402" name="01a02353-91c8-7ecf-82f4-ced84fb493c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1164878" name="01a02357-5d99-74fa-91e6-72e845e9f2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574538" name="01a02357-5d99-74fa-91e6-72e845e9f2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3118750" name="01a02357-8175-7a63-b187-d922809e71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203790" name="01a02357-8175-7a63-b187-d922809e71f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EG/OG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9004028" name="01a02358-2957-71dd-9be0-19ba6bf66f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818929" name="01a02358-2957-71dd-9be0-19ba6bf66f2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4092395" name="01a02358-471b-7746-a692-60b7f9b67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652553" name="01a02358-471b-7746-a692-60b7f9b6738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Estrichtür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1673020" name="01a02359-7c4c-7d95-89c7-c449196666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386221" name="01a02359-7c4c-7d95-89c7-c449196666e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0602444" name="01a02359-af1d-70f8-82e8-40e5cd8fa1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12295" name="01a02359-af1d-70f8-82e8-40e5cd8fa1e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18347" name="01a02387-7d19-7d92-a663-e1fdb35b9f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842671" name="01a02387-7d19-7d92-a663-e1fdb35b9f1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4454924" name="01a02387-8e6f-757f-8ad6-ebc494a4a0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822481" name="01a02387-8e6f-757f-8ad6-ebc494a4a0d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Maiensäss Parvig, 7027 Lüen Castiel</w:t>
          </w:r>
        </w:p>
        <w:p>
          <w:pPr>
            <w:spacing w:before="0" w:after="0"/>
          </w:pPr>
          <w:r>
            <w:t>1141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