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Vadianstrasse 41, St.Gallen 9000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629532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116080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