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 EXPRESS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EXPRESS ANALYSE!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986318" name="01a01eba-309a-76c3-83e9-7dc3051b0c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792188" name="01a01eba-309a-76c3-83e9-7dc3051b0c5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2483151" name="01a01ebb-d011-753a-8c88-ed325178af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583635" name="01a01ebb-d011-753a-8c88-ed325178af2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 EXPRESS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EXPRESS ANALYSE!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7725283" name="01a01ebc-6833-742e-b609-ee2a42efde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446052" name="01a01ebc-6833-742e-b609-ee2a42efde9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1261389" name="01a01ebc-8333-79b4-9723-aaef2c6eb4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819671" name="01a01ebc-8333-79b4-9723-aaef2c6eb48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20485895" name="01a01ebd-8c2a-7f72-ab8c-77bd18686d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394522" name="01a01ebd-8c2a-7f72-ab8c-77bd18686d6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052738" name="01a01ebd-b562-7896-9051-e684c5e156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044516" name="01a01ebd-b562-7896-9051-e684c5e156a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3335832" name="01a01ebe-8c24-7231-bd28-acc393559f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051107" name="01a01ebe-8c24-7231-bd28-acc393559f8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153153" name="01a01ebf-270e-7aaf-ada7-e67942c053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721829" name="01a01ebf-270e-7aaf-ada7-e67942c053a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81171633" name="01a01ec0-0950-7178-9ec4-69341cc175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931229" name="01a01ec0-0950-7178-9ec4-69341cc175f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0982602" name="01a01ec0-358d-7932-af0a-183dd16a6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158596" name="01a01ec0-358d-7932-af0a-183dd16a692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3262152" name="01a01ec3-8fa3-78b3-b2d2-b788a65308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921787" name="01a01ec3-8fa3-78b3-b2d2-b788a65308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8710711" name="01a01ec3-f6ba-7ee3-9d03-b719a794b3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088634" name="01a01ec3-f6ba-7ee3-9d03-b719a794b38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3219447" name="01a01ec5-daac-7284-bf98-60eacc3ee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038494" name="01a01ec5-daac-7284-bf98-60eacc3ee3e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5990607" name="01a01ec6-80de-7d30-9417-915987493d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039092" name="01a01ec6-80de-7d30-9417-915987493d0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2393432" name="01a01ec7-6666-71cb-900b-957e15983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217996" name="01a01ec7-6666-71cb-900b-957e159833e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6836153" name="01a01ec7-81fc-736b-819a-c93fb30d7e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865955" name="01a01ec7-81fc-736b-819a-c93fb30d7ec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23947785" name="01a01ec8-5135-75a5-b153-5f66b74d46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286863" name="01a01ec8-5135-75a5-b153-5f66b74d46d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113290" name="01a01ec8-9b12-7b1d-b005-e041e484c6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812641" name="01a01ec8-9b12-7b1d-b005-e041e484c61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5683022" name="01a01ec9-561c-7664-8e38-45a8f8a28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797485" name="01a01ec9-561c-7664-8e38-45a8f8a281d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930303" name="01a01ec9-7875-7311-90c2-0744de9c34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973307" name="01a01ec9-7875-7311-90c2-0744de9c34b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62294358" name="01a01eca-152a-770b-91a3-56e92e392d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488959" name="01a01eca-152a-770b-91a3-56e92e392dc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7216582" name="01a01eca-400c-7ab6-8ab1-d541329261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412511" name="01a01eca-400c-7ab6-8ab1-d5413292613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28814358" name="01a01ecb-fcd3-7f0c-959d-ac1d1f7f8d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47216" name="01a01ecb-fcd3-7f0c-959d-ac1d1f7f8dd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21453111" name="01a01ecc-2fbe-7aed-836e-a3ad5f6b82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054819" name="01a01ecc-2fbe-7aed-836e-a3ad5f6b82d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42558418" name="01a01ecc-b915-70f9-a1ea-51d6a75f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15028" name="01a01ecc-b915-70f9-a1ea-51d6a75f6ad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30690080" name="01a01ecc-e0ea-7773-906d-0ea34f833f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851119" name="01a01ecc-e0ea-7773-906d-0ea34f833fc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11179450" name="01a01ecd-55f9-7e95-a7a4-bd7b650ae2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091810" name="01a01ecd-55f9-7e95-a7a4-bd7b650ae25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3150205" name="01a01ecd-97de-78d9-8492-9e4289caa8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791241" name="01a01ecd-97de-78d9-8492-9e4289caa84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868657" name="01a01ed1-070d-72c8-8290-941e3519ec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944912" name="01a01ed1-070d-72c8-8290-941e3519ec8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671303" name="01a01ed1-3405-7bb4-a3a1-7475ffba22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612603" name="01a01ed1-3405-7bb4-a3a1-7475ffba22e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1616424" name="01a01ed1-d911-78be-b821-eba964e086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325641" name="01a01ed1-d911-78be-b821-eba964e0861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3378083" name="01a01ed2-3cf0-7b01-a481-61fb437f74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146979" name="01a01ed2-3cf0-7b01-a481-61fb437f747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6986921" name="01a01ed2-9652-7fd2-9628-434088f927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733390" name="01a01ed2-9652-7fd2-9628-434088f927e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179963" name="01a01ed2-c14f-778a-9060-f815ab3f0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801623" name="01a01ed2-c14f-778a-9060-f815ab3f0312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Gipsplatten mit Tapete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404720" name="01a01ed4-9e83-7348-bc25-927b53517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15334" name="01a01ed4-9e83-7348-bc25-927b535172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014826" name="01a01ed4-d7c3-7c02-ae1d-dc7b56ce9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824562" name="01a01ed4-d7c3-7c02-ae1d-dc7b56ce954d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5903795" name="01a01ed5-5f16-7ef7-bd48-600453faa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932163" name="01a01ed5-5f16-7ef7-bd48-600453faaa8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0252689" name="01a01ed5-9b50-7f5b-b8ed-eb0ed09c4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763072" name="01a01ed5-9b50-7f5b-b8ed-eb0ed09c4b1b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83866115" name="01a01ed6-36eb-7a7d-9556-ef2ab7d46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547251" name="01a01ed6-36eb-7a7d-9556-ef2ab7d46f6b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0498119" name="01a01ed6-73b0-72bc-b449-3ea1d1b143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078850" name="01a01ed6-73b0-72bc-b449-3ea1d1b143f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Vadianstrasse 41, St.Gallen 9000</w:t>
          </w:r>
        </w:p>
        <w:p>
          <w:pPr>
            <w:spacing w:before="0" w:after="0"/>
          </w:pPr>
          <w:r>
            <w:t>DN 1158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