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Halde 647, 9036 Grub SG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189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61737768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2154771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