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462077" name="708cf690-f41d-11ef-bf7c-411d6c1ba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209320" name="708cf690-f41d-11ef-bf7c-411d6c1ba2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4087546" name="7488b540-f41d-11ef-9b36-45634d3f4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202222" name="7488b540-f41d-11ef-9b36-45634d3f401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Halde 647, 9036 Grub SG </w:t>
          </w:r>
        </w:p>
        <w:p>
          <w:pPr>
            <w:spacing w:before="0" w:after="0"/>
          </w:pPr>
          <w:r>
            <w:t>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