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Maiensäss Parvig, 7027 Lüen Castiel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1366441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41933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