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2612677" name="01a0234c-9404-724d-b774-e00ba9dd8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398211" name="01a0234c-9404-724d-b774-e00ba9dd84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2776496" name="01a0234c-c5e3-72ac-8fe3-801fd0a37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651095" name="01a0234c-c5e3-72ac-8fe3-801fd0a37b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Wassertankraum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218256" name="01a0234d-cb80-74b2-9448-fe74f8a6f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952699" name="01a0234d-cb80-74b2-9448-fe74f8a6f36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8873788" name="01a0234d-f2ad-7eae-b851-494a5212dd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80093" name="01a0234d-f2ad-7eae-b851-494a5212dd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864553" name="01a0234e-edbc-76d1-b9b6-51c5bfbdf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200698" name="01a0234e-edbc-76d1-b9b6-51c5bfbdf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629230" name="01a0234f-0add-760a-9d69-8f7cb4176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841306" name="01a0234f-0add-760a-9d69-8f7cb41764b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801962" name="01a02350-330e-76cf-8952-784234bd27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789652" name="01a02350-330e-76cf-8952-784234bd27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3456954" name="01a02350-cca3-7617-986e-940d22a8c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10397" name="01a02350-cca3-7617-986e-940d22a8c4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001631" name="01a02351-b248-7c30-86fd-4ef838599b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730375" name="01a02351-b248-7c30-86fd-4ef838599b5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3562104" name="01a02351-e165-7de2-90a7-16c3f5a51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945198" name="01a02351-e165-7de2-90a7-16c3f5a51eb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413878" name="01a02353-526c-7ae9-92d0-6b3768d942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712964" name="01a02353-526c-7ae9-92d0-6b3768d9424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0409769" name="01a02353-91c8-7ecf-82f4-ced84fb49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010412" name="01a02353-91c8-7ecf-82f4-ced84fb493c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253331" name="01a02357-5d99-74fa-91e6-72e845e9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413342" name="01a02357-5d99-74fa-91e6-72e845e9f2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1771160" name="01a02357-8175-7a63-b187-d922809e7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749766" name="01a02357-8175-7a63-b187-d922809e71f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EG/OG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275648" name="01a02358-2957-71dd-9be0-19ba6bf66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292878" name="01a02358-2957-71dd-9be0-19ba6bf66f2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6238364" name="01a02358-471b-7746-a692-60b7f9b67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676242" name="01a02358-471b-7746-a692-60b7f9b6738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Estrichtür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6401602" name="01a02359-7c4c-7d95-89c7-c449196666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617185" name="01a02359-7c4c-7d95-89c7-c449196666e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7544378" name="01a02359-af1d-70f8-82e8-40e5cd8fa1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553421" name="01a02359-af1d-70f8-82e8-40e5cd8fa1e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7022150" name="01a02387-7d19-7d92-a663-e1fdb35b9f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081599" name="01a02387-7d19-7d92-a663-e1fdb35b9f1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750631" name="01a02387-8e6f-757f-8ad6-ebc494a4a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315824" name="01a02387-8e6f-757f-8ad6-ebc494a4a0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Maiensäss Parvig, 7027 Lüen Castiel</w:t>
          </w:r>
        </w:p>
        <w:p>
          <w:pPr>
            <w:spacing w:before="0" w:after="0"/>
          </w:pPr>
          <w:r>
            <w:t>1141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