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Maiensäss Parvig, 7027 Lüen Castiel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841093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2010300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