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771339" name="01a0234c-9404-724d-b774-e00ba9dd8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69632" name="01a0234c-9404-724d-b774-e00ba9dd84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010959" name="01a0234c-c5e3-72ac-8fe3-801fd0a37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340943" name="01a0234c-c5e3-72ac-8fe3-801fd0a37b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Wassertankraum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8462170" name="01a0234d-cb80-74b2-9448-fe74f8a6f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510302" name="01a0234d-cb80-74b2-9448-fe74f8a6f3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1297820" name="01a0234d-f2ad-7eae-b851-494a5212dd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535583" name="01a0234d-f2ad-7eae-b851-494a5212dd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262559" name="01a0234e-edbc-76d1-b9b6-51c5bfbdf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216649" name="01a0234e-edbc-76d1-b9b6-51c5bfbdf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1837968" name="01a0234f-0add-760a-9d69-8f7cb4176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728392" name="01a0234f-0add-760a-9d69-8f7cb41764b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295304" name="01a02350-330e-76cf-8952-784234bd2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760512" name="01a02350-330e-76cf-8952-784234bd27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102392" name="01a02350-cca3-7617-986e-940d22a8c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678014" name="01a02350-cca3-7617-986e-940d22a8c4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016667" name="01a02351-b248-7c30-86fd-4ef838599b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65982" name="01a02351-b248-7c30-86fd-4ef838599b5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965853" name="01a02351-e165-7de2-90a7-16c3f5a51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001937" name="01a02351-e165-7de2-90a7-16c3f5a51eb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666183" name="01a02353-526c-7ae9-92d0-6b3768d94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39805" name="01a02353-526c-7ae9-92d0-6b3768d942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4286761" name="01a02353-91c8-7ecf-82f4-ced84fb49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00419" name="01a02353-91c8-7ecf-82f4-ced84fb493c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14166" name="01a02357-5d99-74fa-91e6-72e845e9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031942" name="01a02357-5d99-74fa-91e6-72e845e9f2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265059" name="01a02357-8175-7a63-b187-d922809e7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238916" name="01a02357-8175-7a63-b187-d922809e71f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327551" name="01a02358-2957-71dd-9be0-19ba6bf66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651223" name="01a02358-2957-71dd-9be0-19ba6bf66f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502999" name="01a02358-471b-7746-a692-60b7f9b67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029932" name="01a02358-471b-7746-a692-60b7f9b6738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276953" name="01a02359-7c4c-7d95-89c7-c44919666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592271" name="01a02359-7c4c-7d95-89c7-c449196666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677457" name="01a02359-af1d-70f8-82e8-40e5cd8fa1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359892" name="01a02359-af1d-70f8-82e8-40e5cd8fa1e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166057" name="01a02387-7d19-7d92-a663-e1fdb35b9f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303673" name="01a02387-7d19-7d92-a663-e1fdb35b9f1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706119" name="01a02387-8e6f-757f-8ad6-ebc494a4a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179377" name="01a02387-8e6f-757f-8ad6-ebc494a4a0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Maiensäss Parvig, 7027 Lüen Castiel</w:t>
          </w:r>
        </w:p>
        <w:p>
          <w:pPr>
            <w:spacing w:before="0" w:after="0"/>
          </w:pPr>
          <w:r>
            <w:t>1141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