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Zweilagig!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1266970" name="01a018d9-f2d6-7132-b5cc-1414d4ebfe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908165" name="01a018d9-f2d6-7132-b5cc-1414d4ebfe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1318839" name="01a018da-2a0f-781e-a0aa-2322e94f5b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602313" name="01a018da-2a0f-781e-a0aa-2322e94f5ba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Zweilagig!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8253698" name="01a018db-613e-78f4-93d8-c73404c759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2130000" name="01a018db-613e-78f4-93d8-c73404c759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9278473" name="01a018db-9505-760d-957c-045e0cf884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606405" name="01a018db-9505-760d-957c-045e0cf884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6837390" name="01a018dc-491b-79d0-9957-157b858667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338821" name="01a018dc-491b-79d0-9957-157b858667e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5557621" name="01a018dc-8e00-7832-bb64-b1b171bc0c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774966" name="01a018dc-8e00-7832-bb64-b1b171bc0c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20347571" name="01a018dd-4f37-7e17-867c-fa0c6e439a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501387" name="01a018dd-4f37-7e17-867c-fa0c6e439a0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8598545" name="01a018dd-7ca7-788b-b422-9783acfd76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3002814" name="01a018dd-7ca7-788b-b422-9783acfd760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56533449" name="01a018de-800f-7b0e-9f70-fd5f03e66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992591" name="01a018de-800f-7b0e-9f70-fd5f03e6686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3424498" name="01a018de-c9ab-7e3d-8c4c-d46c638ca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188132" name="01a018de-c9ab-7e3d-8c4c-d46c638ca63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87817358" name="01a018df-5bd4-7b02-9655-e5227d62f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890593" name="01a018df-5bd4-7b02-9655-e5227d62fd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2053883" name="01a018df-8023-7239-b8e6-0b5e62154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252601" name="01a018df-8023-7239-b8e6-0b5e62154a3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95650243" name="01a018e0-4bd4-7817-a294-7342ffdc2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1322667" name="01a018e0-4bd4-7817-a294-7342ffdc28f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68173143" name="01a018e0-8438-75c8-adcb-b209721a5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231391" name="01a018e0-8438-75c8-adcb-b209721a548a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Grund &amp; Deckputz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24196980" name="01a018e0-fc35-780b-a511-23318157d0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925774" name="01a018e0-fc35-780b-a511-23318157d03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7202817" name="01a018e1-1590-7b99-b2e4-2e44eae9c2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034810" name="01a018e1-1590-7b99-b2e4-2e44eae9c22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