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Maiensäss Parvig, 7027 Lüen Castiel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1141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84594634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6512757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