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und 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7730396" name="01a0234c-9404-724d-b774-e00ba9dd84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675967" name="01a0234c-9404-724d-b774-e00ba9dd846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221244" name="01a0234c-c5e3-72ac-8fe3-801fd0a37b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722806" name="01a0234c-c5e3-72ac-8fe3-801fd0a37bc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Wassertankraum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8504534" name="01a0234d-cb80-74b2-9448-fe74f8a6f3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4503" name="01a0234d-cb80-74b2-9448-fe74f8a6f36a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022007" name="01a0234d-f2ad-7eae-b851-494a5212dd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861983" name="01a0234d-f2ad-7eae-b851-494a5212dd5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5624593" name="01a0234e-edbc-76d1-b9b6-51c5bfbdf8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174670" name="01a0234e-edbc-76d1-b9b6-51c5bfbdf8e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3136201" name="01a0234f-0add-760a-9d69-8f7cb41764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734133" name="01a0234f-0add-760a-9d69-8f7cb41764b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6749645" name="01a02350-330e-76cf-8952-784234bd27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444359" name="01a02350-330e-76cf-8952-784234bd272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4003030" name="01a02350-cca3-7617-986e-940d22a8c4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971762" name="01a02350-cca3-7617-986e-940d22a8c4f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 und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5799286" name="01a02351-b248-7c30-86fd-4ef838599b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964586" name="01a02351-b248-7c30-86fd-4ef838599b5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5178595" name="01a02351-e165-7de2-90a7-16c3f5a51e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201253" name="01a02351-e165-7de2-90a7-16c3f5a51eb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0608657" name="01a02353-526c-7ae9-92d0-6b3768d942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6655084" name="01a02353-526c-7ae9-92d0-6b3768d9424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8544980" name="01a02353-91c8-7ecf-82f4-ced84fb493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619338" name="01a02353-91c8-7ecf-82f4-ced84fb493c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5310547" name="01a02357-5d99-74fa-91e6-72e845e9f2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188406" name="01a02357-5d99-74fa-91e6-72e845e9f2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8467024" name="01a02357-8175-7a63-b187-d922809e71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572228" name="01a02357-8175-7a63-b187-d922809e71f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EG/OG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Fensterkit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5890124" name="01a02358-2957-71dd-9be0-19ba6bf66f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474484" name="01a02358-2957-71dd-9be0-19ba6bf66f2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7867584" name="01a02358-471b-7746-a692-60b7f9b67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675449" name="01a02358-471b-7746-a692-60b7f9b6738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Estrichtür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1433280" name="01a02359-7c4c-7d95-89c7-c449196666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565117" name="01a02359-7c4c-7d95-89c7-c449196666e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206583" name="01a02359-af1d-70f8-82e8-40e5cd8fa1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615882" name="01a02359-af1d-70f8-82e8-40e5cd8fa1e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1977750" name="01a02387-7d19-7d92-a663-e1fdb35b9f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5170778" name="01a02387-7d19-7d92-a663-e1fdb35b9f1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3708140" name="01a02387-8e6f-757f-8ad6-ebc494a4a0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404910" name="01a02387-8e6f-757f-8ad6-ebc494a4a0d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Maiensäss Parvig, 7027 Lüen Castiel</w:t>
          </w:r>
        </w:p>
        <w:p>
          <w:pPr>
            <w:spacing w:before="0" w:after="0"/>
          </w:pPr>
          <w:r>
            <w:t>1141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