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Vadianstrasse 41, St.Gallen 9000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686383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029239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