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 EXPRESS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EXPRESS ANALYSE!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14623321" name="01a01eba-309a-76c3-83e9-7dc3051b0c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952295" name="01a01eba-309a-76c3-83e9-7dc3051b0c5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4340287" name="01a01ebb-d011-753a-8c88-ed325178af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019567" name="01a01ebb-d011-753a-8c88-ed325178af2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 EXPRESS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EXPRESS ANALYSE!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2977284" name="01a01ebc-6833-742e-b609-ee2a42efde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662268" name="01a01ebc-6833-742e-b609-ee2a42efde9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5855976" name="01a01ebc-8333-79b4-9723-aaef2c6eb4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970243" name="01a01ebc-8333-79b4-9723-aaef2c6eb48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38157658" name="01a01ebd-8c2a-7f72-ab8c-77bd18686d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288914" name="01a01ebd-8c2a-7f72-ab8c-77bd18686d6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2603190" name="01a01ebd-b562-7896-9051-e684c5e156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44401" name="01a01ebd-b562-7896-9051-e684c5e156a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Gipsplatte mit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21800546" name="01a01ebe-8c24-7231-bd28-acc393559f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413102" name="01a01ebe-8c24-7231-bd28-acc393559f8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5644386" name="01a01ebf-270e-7aaf-ada7-e67942c053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465864" name="01a01ebf-270e-7aaf-ada7-e67942c053a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76394375" name="01a01ec0-0950-7178-9ec4-69341cc175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162347" name="01a01ec0-0950-7178-9ec4-69341cc175f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7604381" name="01a01ec0-358d-7932-af0a-183dd16a69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759285" name="01a01ec0-358d-7932-af0a-183dd16a692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Gipsplatte mit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0928001" name="01a01ec3-8fa3-78b3-b2d2-b788a65308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634547" name="01a01ec3-8fa3-78b3-b2d2-b788a65308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066877" name="01a01ec3-f6ba-7ee3-9d03-b719a794b3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809806" name="01a01ec3-f6ba-7ee3-9d03-b719a794b38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Linoleum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6870355" name="01a01ec5-daac-7284-bf98-60eacc3ee3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143897" name="01a01ec5-daac-7284-bf98-60eacc3ee3e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8531602" name="01a01ec6-80de-7d30-9417-915987493d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740411" name="01a01ec6-80de-7d30-9417-915987493d0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4708077" name="01a01ec7-6666-71cb-900b-957e159833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182998" name="01a01ec7-6666-71cb-900b-957e159833e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7925335" name="01a01ec7-81fc-736b-819a-c93fb30d7e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593857" name="01a01ec7-81fc-736b-819a-c93fb30d7ec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70103793" name="01a01ec8-5135-75a5-b153-5f66b74d46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717855" name="01a01ec8-5135-75a5-b153-5f66b74d46d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161924" name="01a01ec8-9b12-7b1d-b005-e041e484c6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235436" name="01a01ec8-9b12-7b1d-b005-e041e484c61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Gipsplatte mit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9246098" name="01a01ec9-561c-7664-8e38-45a8f8a28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45247" name="01a01ec9-561c-7664-8e38-45a8f8a281d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0909121" name="01a01ec9-7875-7311-90c2-0744de9c34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616473" name="01a01ec9-7875-7311-90c2-0744de9c34b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54169241" name="01a01eca-152a-770b-91a3-56e92e392d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224150" name="01a01eca-152a-770b-91a3-56e92e392dc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4447924" name="01a01eca-400c-7ab6-8ab1-d541329261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536221" name="01a01eca-400c-7ab6-8ab1-d5413292613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914160002" name="01a01ecb-fcd3-7f0c-959d-ac1d1f7f8d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368782" name="01a01ecb-fcd3-7f0c-959d-ac1d1f7f8dd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263404283" name="01a01ecc-2fbe-7aed-836e-a3ad5f6b82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857366" name="01a01ecc-2fbe-7aed-836e-a3ad5f6b82d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8759747" name="01a01ecc-b915-70f9-a1ea-51d6a75f6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58997" name="01a01ecc-b915-70f9-a1ea-51d6a75f6ad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57815926" name="01a01ecc-e0ea-7773-906d-0ea34f833f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809868" name="01a01ecc-e0ea-7773-906d-0ea34f833fc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05946924" name="01a01ecd-55f9-7e95-a7a4-bd7b650ae2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235356" name="01a01ecd-55f9-7e95-a7a4-bd7b650ae25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2510011" name="01a01ecd-97de-78d9-8492-9e4289caa8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563458" name="01a01ecd-97de-78d9-8492-9e4289caa84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Linoleum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1038441" name="01a01ed1-070d-72c8-8290-941e3519ec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657355" name="01a01ed1-070d-72c8-8290-941e3519ec8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0444013" name="01a01ed1-3405-7bb4-a3a1-7475ffba22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169631" name="01a01ed1-3405-7bb4-a3a1-7475ffba22e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8874789" name="01a01ed1-d911-78be-b821-eba964e086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318142" name="01a01ed1-d911-78be-b821-eba964e0861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3172646" name="01a01ed2-3cf0-7b01-a481-61fb437f74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077812" name="01a01ed2-3cf0-7b01-a481-61fb437f747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Gipsplatte mit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4347721" name="01a01ed2-9652-7fd2-9628-434088f927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943552" name="01a01ed2-9652-7fd2-9628-434088f927e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6670993" name="01a01ed2-c14f-778a-9060-f815ab3f03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106474" name="01a01ed2-c14f-778a-9060-f815ab3f0312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Gipsplatten mit Tapete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9598818" name="01a01ed4-9e83-7348-bc25-927b535172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947811" name="01a01ed4-9e83-7348-bc25-927b535172c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012629" name="01a01ed4-d7c3-7c02-ae1d-dc7b56ce9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713929" name="01a01ed4-d7c3-7c02-ae1d-dc7b56ce954d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Gipsplatte mit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2429729" name="01a01ed5-5f16-7ef7-bd48-600453faaa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685978" name="01a01ed5-5f16-7ef7-bd48-600453faaa8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6175404" name="01a01ed5-9b50-7f5b-b8ed-eb0ed09c4b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530023" name="01a01ed5-9b50-7f5b-b8ed-eb0ed09c4b1b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Linoleum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9073531" name="01a01ed6-36eb-7a7d-9556-ef2ab7d46f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683443" name="01a01ed6-36eb-7a7d-9556-ef2ab7d46f6b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0327890" name="01a01ed6-73b0-72bc-b449-3ea1d1b143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067307" name="01a01ed6-73b0-72bc-b449-3ea1d1b143fd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Vadianstrasse 41, St.Gallen 9000</w:t>
          </w:r>
        </w:p>
        <w:p>
          <w:pPr>
            <w:spacing w:before="0" w:after="0"/>
          </w:pPr>
          <w:r>
            <w:t>DN 1158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