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MFH.Hildastrasse 3, 8004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9624433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423147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