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6666994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545190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618149" name="01a014ec-bf3d-71ef-96fb-ba80a6c02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578168" name="01a014ec-bf3d-71ef-96fb-ba80a6c025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2514921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879423" name="01a014ee-194e-7ea9-acfa-7b2eb898f7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380293" name="01a014ee-3627-7ba4-8865-5cf74fce1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038981" name="01a014ee-3627-7ba4-8865-5cf74fce15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032416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276548" name="01a014ee-d5c4-7b49-a0e3-3692988727c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98309" name="01a014ef-0cec-70fc-bf3f-f6950586b1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856795" name="01a014ef-0cec-70fc-bf3f-f6950586b10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Kellerräume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78344845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652888" name="01a014f9-99f7-72d9-b93a-7ff42d45ba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922390" name="01a014f9-ba2e-7dc9-97ee-3661526f8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67951" name="01a014f9-ba2e-7dc9-97ee-3661526f88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598558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14944" name="01a01511-aa0a-7d00-a64b-5884f359a6f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71411" name="01a01511-cb09-7084-8fe7-9b4b889f50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789410" name="01a01511-cb09-7084-8fe7-9b4b889f50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6143386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738470" name="01a01512-bc5f-72d7-b4b7-76434da4b29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705291" name="01a01512-e718-71d1-84e0-7923de8030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375120" name="01a01512-e718-71d1-84e0-7923de8030a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9994214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521705" name="01a01513-b201-781e-9ffe-bec70bdcb9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948278" name="01a01513-caf6-792d-bfb7-fb16f2faf1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736244" name="01a01513-caf6-792d-bfb7-fb16f2faf15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63743716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227359" name="01a01514-3b92-7754-9a66-faaba141bbc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434760" name="01a01514-777b-7245-88b1-0129db7620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840699" name="01a01514-777b-7245-88b1-0129db76206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1.OG-3.OG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26094774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228136" name="01a01515-6bfb-74de-8e4c-edfd743287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315236" name="01a01515-8ee6-73a6-8530-fea86de263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854500" name="01a01515-8ee6-73a6-8530-fea86de2638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3243168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464560" name="01a0153c-6bd4-7022-9bf5-204d72b7e7d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639272" name="01a0153c-bf7b-7117-9dc5-560a15f6f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074384" name="01a0153c-bf7b-7117-9dc5-560a15f6f8a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61961484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740352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588230" name="01a0153d-f41d-7b7f-b2bf-85e64eecfa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842155" name="01a0153d-f41d-7b7f-b2bf-85e64eecfae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27892774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430785" name="01a0153e-8843-74a9-bc8b-184e88b20c1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109234" name="01a0153e-af54-7576-8224-46a5f9581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105335" name="01a0153e-af54-7576-8224-46a5f958101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5962151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339535" name="01a0153f-5d88-736c-8960-9d5091d74d7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733687" name="01a0153f-9d8f-7570-86b6-803a1141b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811570" name="01a0153f-9d8f-7570-86b6-803a1141b1d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8272048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79830" name="01a01540-18e8-76c6-b4e3-1bb1108cf2d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082341" name="01a01540-474a-7c67-929c-1eae33364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753956" name="01a01540-474a-7c67-929c-1eae333644c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473804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752716" name="01a01541-810d-785e-a016-e08f16a8a3b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938981" name="01a01541-b0e8-7743-b11b-6f95dadb0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994631" name="01a01541-b0e8-7743-b11b-6f95dadb033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7197592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114155" name="01a01542-2b02-74c5-b176-be4ac2a623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14236461" name="01a01542-5ebd-7a4b-8bbf-62c33b1d0f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65202" name="01a01542-5ebd-7a4b-8bbf-62c33b1d0f6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4860287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455496" name="01a01542-ebf6-7504-95ee-9e8ef0cb16d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914766" name="01a01543-1b27-79b6-980d-acab6ee27a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485732" name="01a01543-1b27-79b6-980d-acab6ee27a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9673117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288373" name="01a01543-7ff2-7bed-872c-b34778e47b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4096042" name="01a01543-b4e4-747f-ab9e-13e71cd151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485962" name="01a01543-b4e4-747f-ab9e-13e71cd1516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602309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684271" name="01a01544-1321-7e94-8682-d312e56e195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0132" name="01a01544-43b3-79be-a627-fd4f13b95d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73133" name="01a01544-43b3-79be-a627-fd4f13b95d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307742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83205" name="01a01553-9be7-7f8d-a74a-99ae6eb24be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579568" name="01a01553-c455-713d-8274-b5c7ced00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866587" name="01a01553-c455-713d-8274-b5c7ced0017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4003816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77766" name="01a01554-6b31-716f-ad1a-aa46007e8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7847721" name="01a01554-906d-7d07-9b64-de90001e86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362480" name="01a01554-906d-7d07-9b64-de90001e860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4408412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7557" name="01a01555-45a7-75bb-ad7b-51a39cfbf56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19361" name="01a01555-8f03-7672-94f2-28b14ea8c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289248" name="01a01555-8f03-7672-94f2-28b14ea8c9e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0271538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658028" name="01a01556-0e78-7d6c-bd06-fea657cd1a2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690355" name="01a01556-4145-708b-94d2-b7a8a71cc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216292" name="01a01556-4145-708b-94d2-b7a8a71ccc8e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Treppenhaus/Podest </w:t>
            </w:r>
          </w:p>
          <w:p>
            <w:pPr>
              <w:spacing w:before="0" w:after="0"/>
            </w:pPr>
            <w:r>
              <w:t>3. &amp; 4.OG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Floorflex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38463164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571930" name="01a01560-8954-7673-aec4-8213adfb215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117460" name="01a01560-b520-7002-914f-8352ce09f4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673279" name="01a01560-b520-7002-914f-8352ce09f4a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8329008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559195" name="01a01577-e028-73b6-acf4-c49aed98943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902440" name="01a01578-1a3d-7e55-851a-297144e809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171628" name="01a01578-1a3d-7e55-851a-297144e809d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38750979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643618" name="01a01578-f071-7285-9a9c-3929f3374d3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35684369" name="01a01579-12c1-7dba-b4d4-1e4cb788c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141222" name="01a01579-12c1-7dba-b4d4-1e4cb788cb6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5673328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871205" name="01a01579-88f5-7fef-aadc-ec0c21511e6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01859" name="01a01579-e1c4-76a9-8a33-f44674ca45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261203" name="01a01579-e1c4-76a9-8a33-f44674ca456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1382551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964565" name="01a0157a-6900-7f14-9e2f-3262fa8ffab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026835" name="01a0157a-a871-7b48-8e2f-e81c95858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801614" name="01a0157a-a871-7b48-8e2f-e81c9585873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5211971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087033" name="01a0157b-4bd0-7a88-9dbc-933a3db9602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9440461" name="01a0157b-9d4b-7b18-a71e-3eab1834c2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164816" name="01a0157b-9d4b-7b18-a71e-3eab1834c28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Dachschindeln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Dachschindeln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3545412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188774" name="01a01589-d13b-73f7-952d-13839b3cbffa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095012" name="01a0158a-1714-73b7-aedd-0df62ef66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944634" name="01a0158a-1714-73b7-aedd-0df62ef66ea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3778811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24093" name="01a01593-c3a4-737c-b995-9829b2aab024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147108" name="01a01593-fdb5-7bf7-b067-22c860aeb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98881" name="01a01593-fdb5-7bf7-b067-22c860aeb94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35476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406145" name="01a01594-b64b-7d1f-abda-4c5d30e57ba9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147779" name="01a01594-dbbf-7e85-8fcb-1a1e6feb3d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431926" name="01a01594-dbbf-7e85-8fcb-1a1e6feb3d00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