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Glärnischstrasse 51, Oetwill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477810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562793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