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71938899" name="01a033a7-0b18-7628-9157-3b01ddc26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7017546" name="01a033a7-0b18-7628-9157-3b01ddc267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002474" name="01a033a7-6b3b-786b-a2b4-3eb50984ae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6387043" name="01a033a7-6b3b-786b-a2b4-3eb50984ae2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16859681" name="01a033a8-5dcc-7644-8d60-0fd470b2c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8217867" name="01a033a8-5dcc-7644-8d60-0fd470b2cdc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3744364" name="01a033a8-8125-7546-8db5-609edd4f0a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9868522" name="01a033a8-8125-7546-8db5-609edd4f0ad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22036130" name="01a033b3-ea75-74d5-9201-6d0301f48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474603" name="01a033b3-ea75-74d5-9201-6d0301f48c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6671063" name="01a033b4-1b11-77d0-a0d0-3cccb98929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3161113" name="01a033b4-1b11-77d0-a0d0-3cccb98929c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89919826" name="01a033b4-cfe3-7216-b4dd-3ac7dba711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144475" name="01a033b4-cfe3-7216-b4dd-3ac7dba7112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27681652" name="01a033b5-4de5-707c-9ffe-cf188c5a3c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1599840" name="01a033b5-4de5-707c-9ffe-cf188c5a3c4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