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Eisenbahnstrasse 27, 8800 Thalwil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77037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40893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