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78977628" name="01a03336-1698-72d0-bf26-2e261df418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2699995" name="01a03336-1698-72d0-bf26-2e261df4183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99310502" name="01a03336-54c5-7285-a905-78aa615760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381247" name="01a03336-54c5-7285-a905-78aa6157608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14307662" name="01a03337-2a10-74ca-a328-9382951365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5774341" name="01a03337-2a10-74ca-a328-9382951365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4380098" name="01a03337-91a1-7b75-8384-a5dbf5408e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8112646" name="01a03337-91a1-7b75-8384-a5dbf5408ec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Gipsplatte/ Grund &amp; Deckputz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45188139" name="01a03338-7bbe-72e3-aa3f-aac9d4940f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7499683" name="01a03338-7bbe-72e3-aa3f-aac9d4940f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6379601" name="01a03338-c2d1-7e22-b97b-7c9c5ee4fd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8726319" name="01a03338-c2d1-7e22-b97b-7c9c5ee4fd9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67521593" name="01a0333a-3142-7211-8886-97a9ddff48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3489036" name="01a0333a-3142-7211-8886-97a9ddff48b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0438294" name="01a0333a-7f03-7690-bc03-76312d0775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295750" name="01a0333a-7f03-7690-bc03-76312d0775d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87112325" name="01a0333b-0226-754b-85f5-35a3c002fc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755271" name="01a0333b-0226-754b-85f5-35a3c002fc9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2430187" name="01a0333b-439d-763d-811a-82c31348b9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7698358" name="01a0333b-439d-763d-811a-82c31348b91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Gipsplatte/ Grund &amp; Deckputz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57588500" name="01a0333c-08e2-732b-b8d5-63a5fd6fc6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4548690" name="01a0333c-08e2-732b-b8d5-63a5fd6fc6f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3243209" name="01a0333c-3fa9-7d4f-8a8a-eaec779d1e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5349796" name="01a0333c-3fa9-7d4f-8a8a-eaec779d1e9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Wohnzimmer/ 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58427441" name="01a0333c-eb2a-7f69-9421-068a7e48e3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7097871" name="01a0333c-eb2a-7f69-9421-068a7e48e3a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3835623" name="01a0333d-0ca2-71ab-b7d3-9890ade83c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1037800" name="01a0333d-0ca2-71ab-b7d3-9890ade83c2b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Wohnzimmer/ 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Grundputz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09811173" name="01a0333e-0e8b-743d-8a28-71b85cf71d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780940" name="01a0333e-0e8b-743d-8a28-71b85cf71d4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6248825" name="01a0333e-4d5a-7199-b9d8-6c27890bab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541928" name="01a0333e-4d5a-7199-b9d8-6c27890bab2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07103621" name="01a03341-5b8f-7369-9a05-142b83002a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5420013" name="01a03341-5b8f-7369-9a05-142b83002afe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8986265" name="01a03341-9113-7cd2-aa3a-0530d7ae45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0466835" name="01a03341-9113-7cd2-aa3a-0530d7ae450b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Eisenbahnstrasse 27, 8800 Thalwil</w:t>
          </w:r>
        </w:p>
        <w:p>
          <w:pPr>
            <w:spacing w:before="0" w:after="0"/>
          </w:pPr>
          <w:r>
            <w:t>DN 1165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