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Wand/Decke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Asbest Schnur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Gartenstrasse 33, 8154 Oberglatt</w:t>
          </w:r>
        </w:p>
        <w:p>
          <w:pPr>
            <w:spacing w:before="0" w:after="0"/>
          </w:pPr>
          <w:r>
            <w:t>DN 1153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