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Gartenstrasse 33, 8154 Oberglatt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0086533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08764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