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0371265" name="01a032ad-5d4a-7303-b418-447a1f5333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016175" name="01a032ad-5d4a-7303-b418-447a1f5333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018951" name="01a032ad-de0e-75e6-b85f-53f360c74d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583816" name="01a032ad-de0e-75e6-b85f-53f360c74db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1262603" name="01a032ae-7e19-7556-95b7-8781ce6d4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143308" name="01a032ae-7e19-7556-95b7-8781ce6d419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1972847" name="01a032ae-d518-7eb3-9657-67aa5f8a2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717581" name="01a032ae-d518-7eb3-9657-67aa5f8a22e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Dusche/WC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5242535" name="01a032af-811e-7af2-8455-01a3a7791e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42432" name="01a032af-811e-7af2-8455-01a3a7791e6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047212" name="01a032af-bc23-7bb3-be1e-1037b4dc7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0799" name="01a032af-bc23-7bb3-be1e-1037b4dc7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35279002" name="01a032b4-35ff-79b9-97e0-c40a018ca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947602" name="01a032b4-35ff-79b9-97e0-c40a018ca50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142693" name="01a032b4-54d7-7721-b02d-a76b077e23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27599" name="01a032b4-54d7-7721-b02d-a76b077e23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3362497" name="01a032b6-0476-776d-b263-0e4d580a19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267484" name="01a032b6-0476-776d-b263-0e4d580a19c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6044765" name="01a032b6-373c-73c5-8cfd-0f1d890b21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95422" name="01a032b6-373c-73c5-8cfd-0f1d890b21d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4378143" name="01a032b7-31b6-75d8-a2a3-6d7b545de0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243431" name="01a032b7-31b6-75d8-a2a3-6d7b545de01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1972034" name="01a032b7-8b1c-7fa2-9ff7-cf0ca8eee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934338" name="01a032b7-8b1c-7fa2-9ff7-cf0ca8eee2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7988405" name="01a032b8-4a0a-71b4-bda2-bf21ff32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360707" name="01a032b8-4a0a-71b4-bda2-bf21ff3246e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3939" name="01a032b8-7ec6-75da-af33-f2e6553f0a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197268" name="01a032b8-7ec6-75da-af33-f2e6553f0ae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Gang/ 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750474" name="01a032b9-e5f8-78fe-a0b9-ec5e332ac8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103616" name="01a032b9-e5f8-78fe-a0b9-ec5e332ac80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9425727" name="01a032ba-327f-76a4-87f5-8617c615c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818644" name="01a032ba-327f-76a4-87f5-8617c615c6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77201482" name="01a032bc-0d9b-7531-a457-b2261a0ba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648363" name="01a032bc-0d9b-7531-a457-b2261a0ba5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769592" name="01a032bc-366a-7436-a012-8f3d5d702c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99322" name="01a032bc-366a-7436-a012-8f3d5d702cb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4210827" name="01a032bc-bb56-7f2b-9eb7-7cc7cfea81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685864" name="01a032bc-bb56-7f2b-9eb7-7cc7cfea81d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2777383" name="01a032be-5c5b-736d-bd00-7a7181af8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144410" name="01a032be-5c5b-736d-bd00-7a7181af822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0748074" name="01a032bd-77a6-7ad2-8e67-e073ca671a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782249" name="01a032bd-77a6-7ad2-8e67-e073ca671a5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771209" name="01a032be-9cc3-7bec-a800-c77559f540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076723" name="01a032be-9cc3-7bec-a800-c77559f540c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8080084" name="01a032bf-cf93-7c2d-8b7c-3725bf20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105672" name="01a032bf-cf93-7c2d-8b7c-3725bf2002f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546006" name="01a032bf-f8ad-7ae6-b27b-d4f43b80da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29204" name="01a032bf-f8ad-7ae6-b27b-d4f43b80da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8815009" name="01a032c0-e7a8-7c7b-a4ab-aacac69bf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462663" name="01a032c0-e7a8-7c7b-a4ab-aacac69bf08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7538930" name="01a032c1-2a26-79a3-abc8-a107e84a7b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207883" name="01a032c1-2a26-79a3-abc8-a107e84a7b9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8650970" name="01a032c1-e0a1-70ec-bbd8-ad48547f8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252705" name="01a032c1-e0a1-70ec-bbd8-ad48547f8fe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690428" name="01a032c2-03d6-773b-95d4-3d49f84a5c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292972" name="01a032c2-03d6-773b-95d4-3d49f84a5c7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33, 8154 Oberglatt</w:t>
          </w:r>
        </w:p>
        <w:p>
          <w:pPr>
            <w:spacing w:before="0" w:after="0"/>
          </w:pPr>
          <w:r>
            <w:t>DN 1153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