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und Gang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8903489" name="7dfea430-f43c-11ef-a367-2106712ed3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0780596" name="7dfea430-f43c-11ef-a367-2106712ed30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0080425" name="83093ad0-f43c-11ef-a1ae-8b42ae9e09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918864" name="83093ad0-f43c-11ef-a1ae-8b42ae9e09a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2248669" name="afe99270-f43c-11ef-b0e3-a1620f48e0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0712997" name="afe99270-f43c-11ef-b0e3-a1620f48e07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1367136" name="b641b7b0-f43c-11ef-a05d-d5b3553b3a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46244" name="b641b7b0-f43c-11ef-a05d-d5b3553b3a5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430975" name="c7a5ed50-f43c-11ef-9264-f78eb827d8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298563" name="c7a5ed50-f43c-11ef-9264-f78eb827d88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1254071" name="d1895c30-f43c-11ef-95f8-ed258d4766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0227702" name="d1895c30-f43c-11ef-95f8-ed258d4766f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5798015" name="f471f9a0-f43c-11ef-8293-0396149424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9970844" name="f471f9a0-f43c-11ef-8293-039614942494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5749159" name="fbd09260-f43c-11ef-ac21-8322c0dc8b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349037" name="fbd09260-f43c-11ef-ac21-8322c0dc8b1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DG /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1342442" name="23c12e60-f43d-11ef-b719-8f91bf341c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543435" name="23c12e60-f43d-11ef-b719-8f91bf341c9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1896859" name="27da1200-f43d-11ef-8cbf-e98919b3a3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987701" name="27da1200-f43d-11ef-8cbf-e98919b3a37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/UG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0568391" name="5252f4a0-f43f-11ef-a02a-f3bf160fb5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33294" name="5252f4a0-f43f-11ef-a02a-f3bf160fb5d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625284" name="55aad230-f43f-11ef-97c5-e5ba26f085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7476008" name="55aad230-f43f-11ef-97c5-e5ba26f085c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/ Treppenhaus </w:t>
            </w:r>
          </w:p>
          <w:p>
            <w:pPr>
              <w:spacing w:before="0" w:after="0"/>
            </w:pPr>
            <w:r>
              <w:t>EG /UG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6991220" name="70e27120-f43f-11ef-a855-19e456beed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5236167" name="70e27120-f43f-11ef-a855-19e456beede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2135304" name="756e13c0-f43f-11ef-a714-a546aebd90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1613145" name="756e13c0-f43f-11ef-a714-a546aebd90f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5868463" name="2ace4460-f440-11ef-a25e-2986c4ef4a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25068" name="2ace4460-f440-11ef-a25e-2986c4ef4af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0987482" name="317489a0-f440-11ef-aec0-b79f70aa7d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195900" name="317489a0-f440-11ef-aec0-b79f70aa7df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0089394" name="41d001d0-f440-11ef-b8b0-4b9486f33d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076971" name="41d001d0-f440-11ef-b8b0-4b9486f33d2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4975653" name="497fa0c0-f440-11ef-9672-b1344aeebf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686453" name="497fa0c0-f440-11ef-9672-b1344aeebf26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3093877" name="58e40ec0-f440-11ef-baef-778f1c5845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3497277" name="58e40ec0-f440-11ef-baef-778f1c58450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2541601" name="5f7ac3a0-f440-11ef-83ed-ff82429cda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4746747" name="5f7ac3a0-f440-11ef-83ed-ff82429cdae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0768023" name="6d1ee400-f440-11ef-a462-c36e7cf864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9912485" name="6d1ee400-f440-11ef-a462-c36e7cf864e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8119753" name="83e60970-f440-11ef-8755-298c61cf30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5204457" name="83e60970-f440-11ef-8755-298c61cf30c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7170391" name="ee619980-f441-11ef-aa3f-99ee2300ad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216550" name="ee619980-f441-11ef-aa3f-99ee2300ad4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3128099" name="f609e570-f441-11ef-9150-5fe231f9b3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225441" name="f609e570-f441-11ef-9150-5fe231f9b3c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6077884" name="07909730-f442-11ef-821a-eb40810e9c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064158" name="07909730-f442-11ef-821a-eb40810e9c5f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841854" name="0ef682f0-f442-11ef-a17f-e3f261c808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232797" name="0ef682f0-f442-11ef-a17f-e3f261c808c0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1790165" name="210aa7a0-f442-11ef-b4e7-fddad2dfb7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923619" name="210aa7a0-f442-11ef-b4e7-fddad2dfb70b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0119738" name="26ef2380-f442-11ef-a4d3-cdb90bb904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521748" name="26ef2380-f442-11ef-a4d3-cdb90bb904dc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5226011" name="ee883ee0-f442-11ef-afa1-0f198b6a5b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809721" name="ee883ee0-f442-11ef-afa1-0f198b6a5b4c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5481089" name="f6688ac0-f442-11ef-b409-bffc48f57c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590469" name="f6688ac0-f442-11ef-b409-bffc48f57c16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9066738" name="12726dd0-f443-11ef-ae78-034ec3e041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963629" name="12726dd0-f443-11ef-ae78-034ec3e04169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2718100" name="1870b340-f443-11ef-9b74-6bff9ee30b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527714" name="1870b340-f443-11ef-9b74-6bff9ee30b10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6225102" name="2628a9c0-f443-11ef-9f37-7905bde7bf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148048" name="2628a9c0-f443-11ef-9f37-7905bde7bf0f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8608896" name="2af32a20-f443-11ef-8d81-cd83694865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851740" name="2af32a20-f443-11ef-8d81-cd836948659d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1631731" name="cc757290-f443-11ef-acab-433d56b54a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2546515" name="cc757290-f443-11ef-acab-433d56b54ae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2140015" name="d413fa80-f443-11ef-b81d-191bac0153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200071" name="d413fa80-f443-11ef-b81d-191bac015356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/ Naturkeller </w:t>
            </w:r>
          </w:p>
          <w:p>
            <w:pPr>
              <w:spacing w:before="0" w:after="0"/>
            </w:pPr>
            <w:r>
              <w:t>UH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Spachtelmasse</w:t>
            </w:r>
          </w:p>
          <w:p>
            <w:pPr>
              <w:spacing w:before="0" w:after="0"/>
            </w:pPr>
            <w:r>
              <w:t>Rohrbandagen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6688084" name="1549c960-f446-11ef-9963-5b791916db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3362684" name="1549c960-f446-11ef-9963-5b791916db09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8711002" name="1a439720-f446-11ef-9976-9309068cd2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4957354" name="1a439720-f446-11ef-9976-9309068cd2dc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/ Naturkeller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890269" name="69523ce0-f446-11ef-b998-ebd6cc1b58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525827" name="69523ce0-f446-11ef-b998-ebd6cc1b5885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4014684" name="6ecbe900-f446-11ef-bff5-2766b4ee7d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4769830" name="6ecbe900-f446-11ef-bff5-2766b4ee7d30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Alpstrasse 3a, 9430 St. Margrethen</w:t>
          </w:r>
        </w:p>
        <w:p>
          <w:pPr>
            <w:spacing w:before="0" w:after="0"/>
          </w:pPr>
          <w:r>
            <w:t>191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