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Reitbahnstrasse 39, Rorschach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766584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744514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