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2965720" name="01a01df6-8f18-7667-b08d-36cd72ec22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6381563" name="01a01df6-8f18-7667-b08d-36cd72ec22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9532355" name="01a01df6-f48d-7eb3-ad86-9f1d31eca3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7056364" name="01a01df6-f48d-7eb3-ad86-9f1d31eca3b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67005993" name="01a01df9-3172-7803-b2d7-e84dfba9b9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253215" name="01a01df9-3172-7803-b2d7-e84dfba9b9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87314333" name="01a01df9-81e1-7312-897d-2d053817b7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8934776" name="01a01df9-81e1-7312-897d-2d053817b7e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33531590" name="01a01dfa-2051-766d-8ec5-15773b677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294943" name="01a01dfa-2051-766d-8ec5-15773b677df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86745089" name="01a01dfb-0bdd-70da-8d77-c8b5a0f04b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000640" name="01a01dfb-0bdd-70da-8d77-c8b5a0f04b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17735589" name="01a01dfb-f626-7d6b-a1fc-7cfebe5de7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7422551" name="01a01dfb-f626-7d6b-a1fc-7cfebe5de7e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0879930" name="01a01dfc-3466-7698-8d73-f7f11797c8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866308" name="01a01dfc-3466-7698-8d73-f7f11797c8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