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Rigistrasse 3, 5430 Wettingen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1019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01272443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5759363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