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UG-DG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50756140" name="019fc6ca-319b-7930-8fc7-668e554628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7582607" name="019fc6ca-319b-7930-8fc7-668e554628f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1410748" name="019fc6ca-58e2-7007-b398-cdbf5568f6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1664181" name="019fc6ca-58e2-7007-b398-cdbf5568f6a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UG-DG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60137584" name="019fc6cb-7272-776b-97ce-03937e5b57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6654458" name="019fc6cb-7272-776b-97ce-03937e5b57a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7467679" name="019fc6cc-1ba6-7767-a593-be9cb67c0b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8742843" name="019fc6cc-1ba6-7767-a593-be9cb67c0ba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95805245" name="019fc6cd-1f20-799e-9da8-ca54526834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0585044" name="019fc6cd-1f20-799e-9da8-ca545268349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3038158" name="019fc6cd-4df9-71a4-83b3-f6571c57e7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448589" name="019fc6cd-4df9-71a4-83b3-f6571c57e7df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57882582" name="019fc6ce-214f-73bf-99ef-4db68bb397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7088168" name="019fc6ce-214f-73bf-99ef-4db68bb39753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1034831" name="019fc6ce-53bd-7e9e-9fbf-31f25723d9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4322150" name="019fc6ce-53bd-7e9e-9fbf-31f25723d9d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Mit gelblicher Kleber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0437290" name="019fc6cf-272c-75cd-9359-82319b9cbb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5065247" name="019fc6cf-272c-75cd-9359-82319b9cbb3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3936536" name="019fc6cf-5506-7353-a088-d47c5dc021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5776510" name="019fc6cf-5506-7353-a088-d47c5dc021b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Mit gelblicher Kleber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31134182" name="019fc6d0-66a1-74d1-9d15-523dede53b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6788266" name="019fc6d0-66a1-74d1-9d15-523dede53bc7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4158703" name="019fc6d0-b837-7205-9f90-050829aafe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8105543" name="019fc6d0-b837-7205-9f90-050829aafe1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07564836" name="019fc6d1-bdf7-70d4-a044-b338d2d5e7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3941448" name="019fc6d1-bdf7-70d4-a044-b338d2d5e7a9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4219504" name="019fc6d1-f943-7cd2-898a-7526de4f83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2523842" name="019fc6d1-f943-7cd2-898a-7526de4f83dd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58338881" name="019fc6d2-5eb2-7093-a8f2-acc1514dc0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7674228" name="019fc6d2-5eb2-7093-a8f2-acc1514dc0a7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9431725" name="019fc6d2-7fa4-76c5-9107-c0efbf6434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6592894" name="019fc6d2-7fa4-76c5-9107-c0efbf64341b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Oberbelag 
(Zweilagig! )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8850636" name="019fc6d3-6e1e-7cb4-a177-09e38c045b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0156335" name="019fc6d3-6e1e-7cb4-a177-09e38c045b3d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7289327" name="019fc6d3-959c-7367-941f-eb3953d6e2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6375342" name="019fc6d3-959c-7367-941f-eb3953d6e2ce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Unterbelag
(Zweilagig! )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5213337" name="019fc6d5-489c-7c53-89af-48ed845444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3138853" name="019fc6d5-489c-7c53-89af-48ed8454443a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6950683" name="019fc6d5-82af-789c-bf83-30575133e9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1469158" name="019fc6d5-82af-789c-bf83-30575133e98b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10625270" name="019fc6d6-7d65-7d25-bc04-46ae5b2ca8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9393407" name="019fc6d6-7d65-7d25-bc04-46ae5b2ca819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8667056" name="019fc6d6-9d69-7a36-92cc-45219f8ca4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7992306" name="019fc6d6-9d69-7a36-92cc-45219f8ca46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48158453" name="019fc6d7-582b-7406-b210-a000b0d046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2092868" name="019fc6d7-582b-7406-b210-a000b0d046e8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580853997" name="019fc6d7-cb83-7030-b087-ccb9d7a61b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6324179" name="019fc6d7-cb83-7030-b087-ccb9d7a61b9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7008104" name="019fc6d8-17bc-7c2f-9070-e672b97222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3145068" name="019fc6d8-17bc-7c2f-9070-e672b972226c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4648208" name="019fc6d8-7614-716f-9478-53e2ee3527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9635671" name="019fc6d8-7614-716f-9478-53e2ee35275f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4348523" name="019fc6db-0608-7ec1-b92a-df253a1441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2393859" name="019fc6db-0608-7ec1-b92a-df253a14417c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2129355320" name="019fc6db-4fd9-7015-9653-cfbef6b7e4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4863443" name="019fc6db-4fd9-7015-9653-cfbef6b7e4e7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99842459" name="019fc6db-f5c8-7d93-b7cc-7d9f17b61c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085687" name="019fc6db-f5c8-7d93-b7cc-7d9f17b61c9c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526058348" name="019fc6dc-5245-767a-806d-38821205c3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573952" name="019fc6dc-5245-767a-806d-38821205c330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36185"/>
                  <wp:effectExtent l="0" t="0" r="0" b="0"/>
                  <wp:docPr id="1910393829" name="019fc737-d4b0-7c18-bdee-167e47e318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1233790" name="019fc737-d4b0-7c18-bdee-167e47e318a4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36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58709"/>
                  <wp:effectExtent l="0" t="0" r="0" b="0"/>
                  <wp:docPr id="964178996" name="019fc737-e892-791d-b010-96f660c347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9180784" name="019fc737-e892-791d-b010-96f660c347d5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587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77437305" name="019fc6dd-9bb6-75ba-a946-0661a05d1c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8821542" name="019fc6dd-9bb6-75ba-a946-0661a05d1c14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8798565" name="019fc6dd-c35a-75f1-aaa7-529ff50a32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1081387" name="019fc6dd-c35a-75f1-aaa7-529ff50a32b9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8493532" name="019fc6de-7656-7b4c-9e98-57da12a7cf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6984698" name="019fc6de-7656-7b4c-9e98-57da12a7cf58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7224699" name="019fc6de-af74-78e1-83fa-b918d4493b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3989610" name="019fc6de-af74-78e1-83fa-b918d4493b04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50641181" name="019fc6df-719a-74bd-afcc-93bc2f00f8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8306894" name="019fc6df-719a-74bd-afcc-93bc2f00f812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0340126" name="019fc6df-a912-7806-a5ed-30cfecc514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2597231" name="019fc6df-a912-7806-a5ed-30cfecc514bb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791739"/>
                  <wp:effectExtent l="0" t="0" r="0" b="0"/>
                  <wp:docPr id="578940703" name="019fc740-06d1-76ba-8d0e-6e085cd1fc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6015656" name="019fc740-06d1-76ba-8d0e-6e085cd1fce8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7917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3942343" name="019fc6e0-2d35-7d57-8cf7-1e1bc869d0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7131647" name="019fc6e0-2d35-7d57-8cf7-1e1bc869d030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02027285" name="01a02371-f83e-7a2f-b664-159371bf6b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9445067" name="01a02371-f83e-7a2f-b664-159371bf6ba7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07957500" name="01a02372-28be-7bae-b928-985640e83f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7854718" name="01a02372-28be-7bae-b928-985640e83f33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471724685" name="01a02373-4b78-72d8-9819-fe7f3cab00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7168097" name="01a02373-4b78-72d8-9819-fe7f3cab002e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080132535" name="01a02373-8bd0-7eb7-8d43-86ba19ddfe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717733" name="01a02373-8bd0-7eb7-8d43-86ba19ddfe4a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4000291" name="01a02379-b35a-7ac5-95c1-5a334adfc2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5317316" name="01a02379-b35a-7ac5-95c1-5a334adfc2d0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08357" name="01a02379-e576-7376-b1e7-c50773a12d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9034850" name="01a02379-e576-7376-b1e7-c50773a12d45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21033686" name="01a0237a-be40-763f-98d6-2a9f5c89d9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13033" name="01a0237a-be40-763f-98d6-2a9f5c89d9be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0821258" name="01a0237b-3cba-7a28-a5e3-20e0df0d90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7144908" name="01a0237b-3cba-7a28-a5e3-20e0df0d9066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Gang/ Bad/ Küche </w:t>
            </w:r>
          </w:p>
          <w:p>
            <w:pPr>
              <w:spacing w:before="0" w:after="0"/>
            </w:pPr>
            <w:r>
              <w:t>EG-UG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368055" name="01a0237c-6f8a-7476-ae4f-8216fffc02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353065" name="01a0237c-6f8a-7476-ae4f-8216fffc02f7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8769921" name="01a0237c-ac48-780b-9172-a48babdc5b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4032064" name="01a0237c-ac48-780b-9172-a48babdc5b0b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Rigistrasse 3, 5430 Wettingen</w:t>
          </w:r>
        </w:p>
        <w:p>
          <w:pPr>
            <w:spacing w:before="0" w:after="0"/>
          </w:pPr>
          <w:r>
            <w:t>DN 1019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footer.xml" Type="http://schemas.openxmlformats.org/officeDocument/2006/relationships/footer" Id="rId5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