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Reitbahnstrasse 39, Rorschach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113206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631045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