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4.OG rechts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90550656" name="01a01df6-8f18-7667-b08d-36cd72ec22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8295653" name="01a01df6-8f18-7667-b08d-36cd72ec22f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4706802" name="01a01df6-f48d-7eb3-ad86-9f1d31eca3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6520584" name="01a01df6-f48d-7eb3-ad86-9f1d31eca3b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4.OG rechts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55465346" name="01a01df9-3172-7803-b2d7-e84dfba9b9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7198162" name="01a01df9-3172-7803-b2d7-e84dfba9b94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9723484" name="01a01df9-81e1-7312-897d-2d053817b7e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4966348" name="01a01df9-81e1-7312-897d-2d053817b7e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4.OG rechts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37763778" name="01a01dfa-2051-766d-8ec5-15773b677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942036" name="01a01dfa-2051-766d-8ec5-15773b677df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14748856" name="01a01dfb-0bdd-70da-8d77-c8b5a0f04b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0942493" name="01a01dfb-0bdd-70da-8d77-c8b5a0f04b0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4.OG rechts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20808916" name="01a01dfb-f626-7d6b-a1fc-7cfebe5de7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1709379" name="01a01dfb-f626-7d6b-a1fc-7cfebe5de7e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1311578" name="01a01dfc-3466-7698-8d73-f7f11797c8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1047895" name="01a01dfc-3466-7698-8d73-f7f11797c86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Reitbahnstrasse 39, Rorschach</w:t>
          </w:r>
        </w:p>
        <w:p>
          <w:pPr>
            <w:spacing w:before="0" w:after="0"/>
          </w:pPr>
          <w:r>
            <w:t>DN 1136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