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Sagenstrasse 19, 6318 Walchwil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7708784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798203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