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Dach/ Fassade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Dachabdeckung/ Fassade Abdeckung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Dach/ Fassade Schindeln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795195118" name="01a01f85-4665-7c35-bb9a-431f1b9178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3450589" name="01a01f85-4665-7c35-bb9a-431f1b91780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6530220" name="01a01f85-9460-7ca9-913d-0e54c1315a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7803141" name="01a01f85-9460-7ca9-913d-0e54c1315ac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Dach/ Fassade Schindeln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Abgebrochene Stücke vom Dach/Fassade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98260894" name="01a01f8c-8603-7fc5-a693-4177d4837c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5179158" name="01a01f8c-8603-7fc5-a693-4177d4837cb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6641639" name="01a01f8c-a216-7e2d-98ea-922bbc1b64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643633" name="01a01f8c-a216-7e2d-98ea-922bbc1b64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Sagenstrasse 19, 6318 Walchwil</w:t>
          </w:r>
        </w:p>
        <w:p>
          <w:pPr>
            <w:spacing w:before="0" w:after="0"/>
          </w:pPr>
          <w:r>
            <w:t>DN 1155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