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Rigistrasse 3, 5430 Wettingen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7499945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9537039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