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33861507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4435625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1744935" name="019fc6ca-58e2-7007-b398-cdbf5568f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718539" name="019fc6ca-58e2-7007-b398-cdbf5568f6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4297409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8269896" name="019fc6cb-7272-776b-97ce-03937e5b57a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112302" name="019fc6cc-1ba6-7767-a593-be9cb67c0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148537" name="019fc6cc-1ba6-7767-a593-be9cb67c0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4420811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93287" name="019fc6cd-1f20-799e-9da8-ca545268349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398377" name="019fc6cd-4df9-71a4-83b3-f6571c57e7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007282" name="019fc6cd-4df9-71a4-83b3-f6571c57e7d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43170790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380515" name="019fc6ce-214f-73bf-99ef-4db68bb3975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529508" name="019fc6ce-53bd-7e9e-9fbf-31f25723d9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23255" name="019fc6ce-53bd-7e9e-9fbf-31f25723d9d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555948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541949" name="019fc6cf-272c-75cd-9359-82319b9cbb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745665" name="019fc6cf-5506-7353-a088-d47c5dc021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206861" name="019fc6cf-5506-7353-a088-d47c5dc021b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Mit gelblicher 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9140124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069317" name="019fc6d0-66a1-74d1-9d15-523dede53bc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6912544" name="019fc6d0-b837-7205-9f90-050829aaf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927354" name="019fc6d0-b837-7205-9f90-050829aafe1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73223242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086627" name="019fc6d1-bdf7-70d4-a044-b338d2d5e7a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6757593" name="019fc6d1-f943-7cd2-898a-7526de4f83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650524" name="019fc6d1-f943-7cd2-898a-7526de4f83d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31908791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1341445" name="019fc6d2-5eb2-7093-a8f2-acc1514dc0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3102566" name="019fc6d2-7fa4-76c5-9107-c0efbf6434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509927" name="019fc6d2-7fa4-76c5-9107-c0efbf64341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Oberbelag 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1184955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054560" name="019fc6d3-6e1e-7cb4-a177-09e38c045b3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026974" name="019fc6d3-959c-7367-941f-eb3953d6e2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078585" name="019fc6d3-959c-7367-941f-eb3953d6e2c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Unterbelag
(Zweilagig! )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669855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875621" name="019fc6d5-489c-7c53-89af-48ed845444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86012" name="019fc6d5-82af-789c-bf83-30575133e9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534748" name="019fc6d5-82af-789c-bf83-30575133e9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90454215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352643" name="019fc6d6-7d65-7d25-bc04-46ae5b2ca81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559102" name="019fc6d6-9d69-7a36-92cc-45219f8ca4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2279" name="019fc6d6-9d69-7a36-92cc-45219f8ca46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1907340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605202" name="019fc6d7-582b-7406-b210-a000b0d046e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09654537" name="019fc6d7-cb83-7030-b087-ccb9d7a61b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206705" name="019fc6d7-cb83-7030-b087-ccb9d7a61b9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257576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191779" name="019fc6d8-17bc-7c2f-9070-e672b97222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078058" name="019fc6d8-7614-716f-9478-53e2ee352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495491" name="019fc6d8-7614-716f-9478-53e2ee35275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393610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558049" name="019fc6db-0608-7ec1-b92a-df253a14417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87114199" name="019fc6db-4fd9-7015-9653-cfbef6b7e4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56505" name="019fc6db-4fd9-7015-9653-cfbef6b7e4e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94661066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571747" name="019fc6db-f5c8-7d93-b7cc-7d9f17b61c9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18209236" name="019fc6dc-5245-767a-806d-38821205c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144421" name="019fc6dc-5245-767a-806d-38821205c33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36185"/>
                  <wp:effectExtent l="0" t="0" r="0" b="0"/>
                  <wp:docPr id="127067895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545874" name="019fc737-d4b0-7c18-bdee-167e47e318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3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58709"/>
                  <wp:effectExtent l="0" t="0" r="0" b="0"/>
                  <wp:docPr id="1293127890" name="019fc737-e892-791d-b010-96f660c34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936127" name="019fc737-e892-791d-b010-96f660c347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587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19384459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616370" name="019fc6dd-9bb6-75ba-a946-0661a05d1c1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581682" name="019fc6dd-c35a-75f1-aaa7-529ff50a32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866301" name="019fc6dd-c35a-75f1-aaa7-529ff50a32b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3987520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527950" name="019fc6de-7656-7b4c-9e98-57da12a7cf5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541095" name="019fc6de-af74-78e1-83fa-b918d4493b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758859" name="019fc6de-af74-78e1-83fa-b918d4493b0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0885116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833476" name="019fc6df-719a-74bd-afcc-93bc2f00f812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5716857" name="019fc6df-a912-7806-a5ed-30cfecc514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045992" name="019fc6df-a912-7806-a5ed-30cfecc514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791739"/>
                  <wp:effectExtent l="0" t="0" r="0" b="0"/>
                  <wp:docPr id="1274144935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392106" name="019fc740-06d1-76ba-8d0e-6e085cd1fce8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79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991333" name="019fc6e0-2d35-7d57-8cf7-1e1bc869d0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044956" name="019fc6e0-2d35-7d57-8cf7-1e1bc869d0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18676765" name="01a02371-f83e-7a2f-b664-159371bf6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195164" name="01a02371-f83e-7a2f-b664-159371bf6ba7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885834594" name="01a02372-28be-7bae-b928-985640e83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763673" name="01a02372-28be-7bae-b928-985640e83f33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39504319" name="01a02373-4b78-72d8-9819-fe7f3cab00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149924" name="01a02373-4b78-72d8-9819-fe7f3cab002e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143387646" name="01a02373-8bd0-7eb7-8d43-86ba19ddfe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191406" name="01a02373-8bd0-7eb7-8d43-86ba19ddfe4a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1622948" name="01a02379-b35a-7ac5-95c1-5a334adfc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472900" name="01a02379-b35a-7ac5-95c1-5a334adfc2d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653095" name="01a02379-e576-7376-b1e7-c50773a12d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784162" name="01a02379-e576-7376-b1e7-c50773a12d45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7659757" name="01a0237a-be40-763f-98d6-2a9f5c89d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58850" name="01a0237a-be40-763f-98d6-2a9f5c89d9be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6405382" name="01a0237b-3cba-7a28-a5e3-20e0df0d9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6785651" name="01a0237b-3cba-7a28-a5e3-20e0df0d9066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Gang/ Bad/ Küche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44988086" name="01a0237c-6f8a-7476-ae4f-8216fffc02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207825" name="01a0237c-6f8a-7476-ae4f-8216fffc02f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731334" name="01a0237c-ac48-780b-9172-a48babdc5b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758571" name="01a0237c-ac48-780b-9172-a48babdc5b0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