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6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Boden/ Sockel/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Rigistrasse 3, 5430 Wettingen</w:t>
          </w:r>
        </w:p>
        <w:p>
          <w:pPr>
            <w:spacing w:before="0" w:after="0"/>
          </w:pPr>
          <w:r>
            <w:t>DN 1019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