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Rigistrasse 3, 5430 Wettingen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1019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6666344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0996589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