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6882755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491801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112177" name="019fc6ca-58e2-7007-b398-cdbf5568f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99095" name="019fc6ca-58e2-7007-b398-cdbf5568f6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9015110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384462" name="019fc6cb-7272-776b-97ce-03937e5b57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120076" name="019fc6cc-1ba6-7767-a593-be9cb67c0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122568" name="019fc6cc-1ba6-7767-a593-be9cb67c0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0806466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827956" name="019fc6cd-1f20-799e-9da8-ca545268349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514816" name="019fc6cd-4df9-71a4-83b3-f6571c57e7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952822" name="019fc6cd-4df9-71a4-83b3-f6571c57e7d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8333617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432718" name="019fc6ce-214f-73bf-99ef-4db68bb397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009635" name="019fc6ce-53bd-7e9e-9fbf-31f25723d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659288" name="019fc6ce-53bd-7e9e-9fbf-31f25723d9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640820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555967" name="019fc6cf-272c-75cd-9359-82319b9cbb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012704" name="019fc6cf-5506-7353-a088-d47c5dc021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922739" name="019fc6cf-5506-7353-a088-d47c5dc021b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7885875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155013" name="019fc6d0-66a1-74d1-9d15-523dede53bc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021219" name="019fc6d0-b837-7205-9f90-050829aaf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975584" name="019fc6d0-b837-7205-9f90-050829aafe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39405979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62902" name="019fc6d1-bdf7-70d4-a044-b338d2d5e7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404462" name="019fc6d1-f943-7cd2-898a-7526de4f83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82773" name="019fc6d1-f943-7cd2-898a-7526de4f83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5731014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412757" name="019fc6d2-5eb2-7093-a8f2-acc1514dc0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361545" name="019fc6d2-7fa4-76c5-9107-c0efbf643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923603" name="019fc6d2-7fa4-76c5-9107-c0efbf64341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Oberbelag 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325241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688305" name="019fc6d3-6e1e-7cb4-a177-09e38c045b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782870" name="019fc6d3-959c-7367-941f-eb3953d6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64940" name="019fc6d3-959c-7367-941f-eb3953d6e2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Unterbelag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169542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271770" name="019fc6d5-489c-7c53-89af-48ed845444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942146" name="019fc6d5-82af-789c-bf83-30575133e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20558" name="019fc6d5-82af-789c-bf83-30575133e9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55762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68065" name="019fc6d6-7d65-7d25-bc04-46ae5b2ca8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584536" name="019fc6d6-9d69-7a36-92cc-45219f8c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209905" name="019fc6d6-9d69-7a36-92cc-45219f8ca4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3535473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252012" name="019fc6d7-582b-7406-b210-a000b0d046e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14285680" name="019fc6d7-cb83-7030-b087-ccb9d7a61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669368" name="019fc6d7-cb83-7030-b087-ccb9d7a61b9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462509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362322" name="019fc6d8-17bc-7c2f-9070-e672b97222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158916" name="019fc6d8-7614-716f-9478-53e2ee352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298439" name="019fc6d8-7614-716f-9478-53e2ee35275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5506854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042905" name="019fc6db-0608-7ec1-b92a-df253a14417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12255394" name="019fc6db-4fd9-7015-9653-cfbef6b7e4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505026" name="019fc6db-4fd9-7015-9653-cfbef6b7e4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9385043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10345" name="019fc6db-f5c8-7d93-b7cc-7d9f17b61c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76712318" name="019fc6dc-5245-767a-806d-38821205c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396510" name="019fc6dc-5245-767a-806d-38821205c33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36185"/>
                  <wp:effectExtent l="0" t="0" r="0" b="0"/>
                  <wp:docPr id="261067814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137708" name="019fc737-d4b0-7c18-bdee-167e47e318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3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242121247" name="019fc737-e892-791d-b010-96f660c34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972199" name="019fc737-e892-791d-b010-96f660c347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6856206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568933" name="019fc6dd-9bb6-75ba-a946-0661a05d1c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081466" name="019fc6dd-c35a-75f1-aaa7-529ff50a3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242220" name="019fc6dd-c35a-75f1-aaa7-529ff50a32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981270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469291" name="019fc6de-7656-7b4c-9e98-57da12a7cf5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684636" name="019fc6de-af74-78e1-83fa-b918d4493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082058" name="019fc6de-af74-78e1-83fa-b918d4493b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78352171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943776" name="019fc6df-719a-74bd-afcc-93bc2f00f8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662592" name="019fc6df-a912-7806-a5ed-30cfecc514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70804" name="019fc6df-a912-7806-a5ed-30cfecc514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791739"/>
                  <wp:effectExtent l="0" t="0" r="0" b="0"/>
                  <wp:docPr id="2015147898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437202" name="019fc740-06d1-76ba-8d0e-6e085cd1fce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9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072512" name="019fc6e0-2d35-7d57-8cf7-1e1bc869d0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441820" name="019fc6e0-2d35-7d57-8cf7-1e1bc869d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7524216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438669" name="01a02371-f83e-7a2f-b664-159371bf6ba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21220457" name="01a02372-28be-7bae-b928-985640e83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84097" name="01a02372-28be-7bae-b928-985640e83f3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48494331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498906" name="01a02373-4b78-72d8-9819-fe7f3cab002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15329063" name="01a02373-8bd0-7eb7-8d43-86ba19ddf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563668" name="01a02373-8bd0-7eb7-8d43-86ba19ddfe4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699142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555673" name="01a02379-b35a-7ac5-95c1-5a334adfc2d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129183" name="01a02379-e576-7376-b1e7-c50773a12d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7896" name="01a02379-e576-7376-b1e7-c50773a12d4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2796962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025014" name="01a0237a-be40-763f-98d6-2a9f5c89d9b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177372" name="01a0237b-3cba-7a28-a5e3-20e0df0d9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715575" name="01a0237b-3cba-7a28-a5e3-20e0df0d9066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Gang/ Bad/ Küche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56263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472715" name="01a0237c-6f8a-7476-ae4f-8216fffc02f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219872" name="01a0237c-ac48-780b-9172-a48babdc5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852523" name="01a0237c-ac48-780b-9172-a48babdc5b0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