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Parvig, 7027 Lüen Castiel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943663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275295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